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"/>
        <w:rPr>
          <w:rFonts w:ascii="Times New Roman"/>
          <w:b w:val="0"/>
          <w:sz w:val="2"/>
        </w:rPr>
      </w:pPr>
    </w:p>
    <w:tbl>
      <w:tblPr>
        <w:tblStyle w:val="3"/>
        <w:tblW w:w="0" w:type="auto"/>
        <w:tblInd w:w="2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2"/>
        <w:gridCol w:w="77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2362" w:type="dxa"/>
            <w:vMerge w:val="restart"/>
          </w:tcPr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7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353820" cy="622300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020" cy="62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>
            <w:pPr>
              <w:pStyle w:val="7"/>
              <w:spacing w:before="20" w:line="477" w:lineRule="auto"/>
              <w:ind w:left="1944" w:right="1932"/>
              <w:jc w:val="center"/>
              <w:rPr>
                <w:b/>
                <w:sz w:val="21"/>
              </w:rPr>
            </w:pPr>
            <w:bookmarkStart w:id="0" w:name="_bookmark0"/>
            <w:bookmarkEnd w:id="0"/>
            <w:r>
              <w:rPr>
                <w:b/>
                <w:sz w:val="21"/>
              </w:rPr>
              <w:t>OPERASI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PERKHIDMATAN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SOKONGAN PUSAT ANTARABANGSA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PUTRA</w:t>
            </w:r>
          </w:p>
          <w:p>
            <w:pPr>
              <w:pStyle w:val="7"/>
              <w:spacing w:before="16"/>
              <w:ind w:left="1948" w:right="19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Kod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z w:val="21"/>
              </w:rPr>
              <w:t>Dokumen: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OPR/INTL/BR01/INBOUND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40" w:type="dxa"/>
          </w:tcPr>
          <w:p>
            <w:pPr>
              <w:pStyle w:val="7"/>
              <w:spacing w:before="141"/>
              <w:ind w:left="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APPLICATION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z w:val="21"/>
              </w:rPr>
              <w:t>FORM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FOR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STUDY IN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UPM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(INBOUND)</w:t>
            </w:r>
          </w:p>
        </w:tc>
      </w:tr>
    </w:tbl>
    <w:p>
      <w:pPr>
        <w:pStyle w:val="2"/>
        <w:spacing w:before="36"/>
        <w:rPr>
          <w:rFonts w:ascii="Times New Roman"/>
          <w:b w:val="0"/>
        </w:rPr>
      </w:pPr>
    </w:p>
    <w:p>
      <w:pPr>
        <w:pStyle w:val="2"/>
        <w:ind w:left="209"/>
      </w:pPr>
      <w:r>
        <w:t>(ALL</w:t>
      </w:r>
      <w:r>
        <w:rPr>
          <w:spacing w:val="8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2"/>
        </w:rPr>
        <w:t>FILLED)</w:t>
      </w:r>
    </w:p>
    <w:p>
      <w:pPr>
        <w:spacing w:before="1" w:line="240" w:lineRule="auto"/>
        <w:rPr>
          <w:b/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474"/>
        </w:tabs>
        <w:spacing w:before="0" w:after="0" w:line="240" w:lineRule="auto"/>
        <w:ind w:left="474" w:right="0" w:hanging="272"/>
        <w:jc w:val="left"/>
        <w:rPr>
          <w:b/>
          <w:sz w:val="21"/>
        </w:rPr>
      </w:pPr>
      <w:bookmarkStart w:id="1" w:name="A.  APPLICANT / PARTICIPANT PERSONAL DET"/>
      <w:bookmarkEnd w:id="1"/>
      <w:r>
        <w:rPr>
          <w:b/>
          <w:sz w:val="21"/>
        </w:rPr>
        <w:t>APPLICANT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/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PARTICIPANT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PERSONAL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DETAILS</w:t>
      </w:r>
      <w:r>
        <w:rPr>
          <w:b/>
          <w:spacing w:val="-4"/>
          <w:sz w:val="21"/>
        </w:rPr>
        <w:t xml:space="preserve"> </w:t>
      </w:r>
      <w:r>
        <w:rPr>
          <w:b/>
          <w:spacing w:val="-2"/>
          <w:sz w:val="21"/>
        </w:rPr>
        <w:t>(COMPULSORY)</w:t>
      </w:r>
    </w:p>
    <w:p>
      <w:pPr>
        <w:spacing w:before="2" w:after="1" w:line="240" w:lineRule="auto"/>
        <w:rPr>
          <w:b/>
          <w:sz w:val="19"/>
        </w:rPr>
      </w:pPr>
    </w:p>
    <w:tbl>
      <w:tblPr>
        <w:tblStyle w:val="3"/>
        <w:tblW w:w="0" w:type="auto"/>
        <w:tblInd w:w="3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3"/>
        <w:gridCol w:w="3417"/>
        <w:gridCol w:w="1439"/>
        <w:gridCol w:w="1624"/>
        <w:gridCol w:w="18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</w:trPr>
        <w:tc>
          <w:tcPr>
            <w:tcW w:w="1623" w:type="dxa"/>
          </w:tcPr>
          <w:p>
            <w:pPr>
              <w:pStyle w:val="7"/>
              <w:spacing w:before="18" w:line="477" w:lineRule="auto"/>
              <w:ind w:left="132" w:right="34"/>
              <w:rPr>
                <w:sz w:val="21"/>
              </w:rPr>
            </w:pPr>
            <w:r>
              <w:rPr>
                <w:sz w:val="21"/>
              </w:rPr>
              <w:t xml:space="preserve">First Name </w:t>
            </w:r>
            <w:r>
              <w:rPr>
                <w:spacing w:val="-2"/>
                <w:sz w:val="21"/>
              </w:rPr>
              <w:t>Middle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Name </w:t>
            </w:r>
            <w:r>
              <w:rPr>
                <w:sz w:val="21"/>
              </w:rPr>
              <w:t>Last Name</w:t>
            </w:r>
          </w:p>
          <w:p>
            <w:pPr>
              <w:pStyle w:val="7"/>
              <w:spacing w:line="212" w:lineRule="exact"/>
              <w:ind w:left="125"/>
              <w:rPr>
                <w:sz w:val="21"/>
              </w:rPr>
            </w:pPr>
            <w:r>
              <w:rPr>
                <w:i/>
                <w:spacing w:val="-2"/>
                <w:sz w:val="21"/>
              </w:rPr>
              <w:t>(Mr./Mrs./Miss</w:t>
            </w:r>
            <w:r>
              <w:rPr>
                <w:spacing w:val="-2"/>
                <w:sz w:val="21"/>
              </w:rPr>
              <w:t>)</w:t>
            </w:r>
          </w:p>
        </w:tc>
        <w:tc>
          <w:tcPr>
            <w:tcW w:w="6480" w:type="dxa"/>
            <w:gridSpan w:val="3"/>
            <w:tcBorders>
              <w:right w:val="single" w:color="000000" w:sz="6" w:space="0"/>
            </w:tcBorders>
          </w:tcPr>
          <w:p>
            <w:pPr>
              <w:pStyle w:val="7"/>
              <w:spacing w:line="480" w:lineRule="atLeast"/>
              <w:ind w:left="6" w:right="6051"/>
              <w:rPr>
                <w:rFonts w:ascii="Arial MT"/>
                <w:sz w:val="21"/>
              </w:rPr>
            </w:pPr>
          </w:p>
        </w:tc>
        <w:tc>
          <w:tcPr>
            <w:tcW w:w="1841" w:type="dxa"/>
            <w:tcBorders>
              <w:left w:val="single" w:color="000000" w:sz="6" w:space="0"/>
              <w:bottom w:val="thinThickMediumGap" w:color="000000" w:sz="2" w:space="0"/>
              <w:right w:val="single" w:color="000000" w:sz="6" w:space="0"/>
            </w:tcBorders>
          </w:tcPr>
          <w:p>
            <w:pPr>
              <w:pStyle w:val="7"/>
              <w:spacing w:before="78" w:after="1"/>
              <w:rPr>
                <w:b/>
                <w:sz w:val="20"/>
              </w:rPr>
            </w:pPr>
          </w:p>
          <w:p>
            <w:pPr>
              <w:pStyle w:val="7"/>
              <w:ind w:left="294"/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23" w:type="dxa"/>
          </w:tcPr>
          <w:p>
            <w:pPr>
              <w:pStyle w:val="7"/>
              <w:spacing w:before="26"/>
              <w:ind w:left="132"/>
              <w:rPr>
                <w:sz w:val="21"/>
              </w:rPr>
            </w:pPr>
            <w:r>
              <w:rPr>
                <w:sz w:val="21"/>
              </w:rPr>
              <w:t>Dateof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Birth</w:t>
            </w:r>
          </w:p>
        </w:tc>
        <w:tc>
          <w:tcPr>
            <w:tcW w:w="3417" w:type="dxa"/>
          </w:tcPr>
          <w:p>
            <w:pPr>
              <w:pStyle w:val="7"/>
              <w:spacing w:line="220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2"/>
              <w:ind w:left="117"/>
              <w:rPr>
                <w:sz w:val="21"/>
              </w:rPr>
            </w:pPr>
            <w:r>
              <w:rPr>
                <w:spacing w:val="-5"/>
                <w:sz w:val="21"/>
              </w:rPr>
              <w:t>Age</w:t>
            </w:r>
          </w:p>
        </w:tc>
        <w:tc>
          <w:tcPr>
            <w:tcW w:w="3465" w:type="dxa"/>
            <w:gridSpan w:val="2"/>
            <w:tcBorders>
              <w:top w:val="thickThinMediumGap" w:color="000000" w:sz="2" w:space="0"/>
            </w:tcBorders>
          </w:tcPr>
          <w:p>
            <w:pPr>
              <w:pStyle w:val="7"/>
              <w:spacing w:line="220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623" w:type="dxa"/>
          </w:tcPr>
          <w:p>
            <w:pPr>
              <w:pStyle w:val="7"/>
              <w:spacing w:before="46"/>
              <w:ind w:left="132"/>
              <w:rPr>
                <w:sz w:val="21"/>
              </w:rPr>
            </w:pPr>
            <w:r>
              <w:rPr>
                <w:sz w:val="21"/>
              </w:rPr>
              <w:t>Place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Birth</w:t>
            </w:r>
          </w:p>
        </w:tc>
        <w:tc>
          <w:tcPr>
            <w:tcW w:w="3417" w:type="dxa"/>
          </w:tcPr>
          <w:p>
            <w:pPr>
              <w:pStyle w:val="7"/>
              <w:spacing w:line="240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15"/>
              <w:ind w:left="132"/>
              <w:rPr>
                <w:sz w:val="21"/>
              </w:rPr>
            </w:pPr>
            <w:r>
              <w:rPr>
                <w:spacing w:val="-4"/>
                <w:sz w:val="21"/>
              </w:rPr>
              <w:t>Race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spacing w:line="240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623" w:type="dxa"/>
          </w:tcPr>
          <w:p>
            <w:pPr>
              <w:pStyle w:val="7"/>
              <w:spacing w:before="13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Gender</w:t>
            </w:r>
          </w:p>
        </w:tc>
        <w:tc>
          <w:tcPr>
            <w:tcW w:w="3417" w:type="dxa"/>
          </w:tcPr>
          <w:p>
            <w:pPr>
              <w:pStyle w:val="7"/>
              <w:numPr>
                <w:ilvl w:val="0"/>
                <w:numId w:val="2"/>
              </w:numPr>
              <w:tabs>
                <w:tab w:val="left" w:pos="406"/>
                <w:tab w:val="left" w:pos="1175"/>
              </w:tabs>
              <w:spacing w:before="51" w:after="0" w:line="240" w:lineRule="auto"/>
              <w:ind w:left="406" w:right="0" w:hanging="280"/>
              <w:jc w:val="left"/>
              <w:rPr>
                <w:sz w:val="21"/>
              </w:rPr>
            </w:pPr>
            <w:r>
              <w:rPr>
                <w:spacing w:val="-4"/>
                <w:sz w:val="21"/>
              </w:rPr>
              <w:t>Male</w:t>
            </w:r>
            <w:r>
              <w:rPr>
                <w:sz w:val="21"/>
              </w:rPr>
              <w:tab/>
            </w:r>
            <w:r>
              <w:rPr>
                <w:rFonts w:hint="eastAsia" w:ascii="Segoe UI Symbol" w:hAnsi="Segoe UI Symbol" w:eastAsia="宋体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4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Female</w:t>
            </w:r>
          </w:p>
        </w:tc>
        <w:tc>
          <w:tcPr>
            <w:tcW w:w="1439" w:type="dxa"/>
          </w:tcPr>
          <w:p>
            <w:pPr>
              <w:pStyle w:val="7"/>
              <w:spacing w:before="13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Marital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Status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numPr>
                <w:ilvl w:val="0"/>
                <w:numId w:val="3"/>
              </w:numPr>
              <w:tabs>
                <w:tab w:val="left" w:pos="416"/>
                <w:tab w:val="left" w:pos="1431"/>
              </w:tabs>
              <w:spacing w:before="29" w:after="0" w:line="240" w:lineRule="auto"/>
              <w:ind w:left="416" w:right="0" w:hanging="28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Married</w:t>
            </w:r>
            <w:r>
              <w:rPr>
                <w:sz w:val="21"/>
              </w:rPr>
              <w:tab/>
            </w:r>
            <w:r>
              <w:rPr>
                <w:rFonts w:hint="eastAsia" w:ascii="Segoe UI Symbol" w:hAnsi="Segoe UI Symbol" w:eastAsia="宋体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4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Single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623" w:type="dxa"/>
          </w:tcPr>
          <w:p>
            <w:pPr>
              <w:pStyle w:val="7"/>
              <w:spacing w:before="62" w:line="218" w:lineRule="exact"/>
              <w:ind w:left="132" w:right="491" w:hanging="10"/>
              <w:rPr>
                <w:sz w:val="21"/>
              </w:rPr>
            </w:pPr>
            <w:r>
              <w:rPr>
                <w:spacing w:val="-2"/>
                <w:sz w:val="21"/>
              </w:rPr>
              <w:t>Citizenship/ Nationality</w:t>
            </w:r>
          </w:p>
        </w:tc>
        <w:tc>
          <w:tcPr>
            <w:tcW w:w="3417" w:type="dxa"/>
          </w:tcPr>
          <w:p>
            <w:pPr>
              <w:pStyle w:val="7"/>
              <w:spacing w:line="238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22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Religion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spacing w:line="238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623" w:type="dxa"/>
          </w:tcPr>
          <w:p>
            <w:pPr>
              <w:pStyle w:val="7"/>
              <w:spacing w:line="255" w:lineRule="exact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Passport</w:t>
            </w:r>
          </w:p>
          <w:p>
            <w:pPr>
              <w:pStyle w:val="7"/>
              <w:spacing w:before="5" w:line="234" w:lineRule="exact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3417" w:type="dxa"/>
          </w:tcPr>
          <w:p>
            <w:pPr>
              <w:pStyle w:val="7"/>
              <w:spacing w:line="239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59" w:line="229" w:lineRule="exact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Mobile</w:t>
            </w:r>
          </w:p>
          <w:p>
            <w:pPr>
              <w:pStyle w:val="7"/>
              <w:spacing w:line="207" w:lineRule="exact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spacing w:line="239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623" w:type="dxa"/>
          </w:tcPr>
          <w:p>
            <w:pPr>
              <w:pStyle w:val="7"/>
              <w:spacing w:before="14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Email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Address</w:t>
            </w:r>
          </w:p>
        </w:tc>
        <w:tc>
          <w:tcPr>
            <w:tcW w:w="8321" w:type="dxa"/>
            <w:gridSpan w:val="4"/>
          </w:tcPr>
          <w:p>
            <w:pPr>
              <w:pStyle w:val="7"/>
              <w:spacing w:line="239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623" w:type="dxa"/>
          </w:tcPr>
          <w:p>
            <w:pPr>
              <w:pStyle w:val="7"/>
              <w:spacing w:before="48"/>
              <w:ind w:left="132"/>
              <w:rPr>
                <w:sz w:val="21"/>
              </w:rPr>
            </w:pPr>
            <w:r>
              <w:rPr>
                <w:sz w:val="21"/>
              </w:rPr>
              <w:t>Next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Kin</w:t>
            </w:r>
          </w:p>
        </w:tc>
        <w:tc>
          <w:tcPr>
            <w:tcW w:w="3417" w:type="dxa"/>
          </w:tcPr>
          <w:p>
            <w:pPr>
              <w:pStyle w:val="7"/>
              <w:spacing w:line="240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62" w:line="229" w:lineRule="exact"/>
              <w:ind w:left="125"/>
              <w:rPr>
                <w:sz w:val="21"/>
              </w:rPr>
            </w:pPr>
            <w:r>
              <w:rPr>
                <w:spacing w:val="-2"/>
                <w:sz w:val="21"/>
              </w:rPr>
              <w:t>Contact</w:t>
            </w:r>
          </w:p>
          <w:p>
            <w:pPr>
              <w:pStyle w:val="7"/>
              <w:spacing w:line="207" w:lineRule="exact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spacing w:line="241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1623" w:type="dxa"/>
          </w:tcPr>
          <w:p>
            <w:pPr>
              <w:pStyle w:val="7"/>
              <w:spacing w:before="14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Home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Address</w:t>
            </w:r>
          </w:p>
        </w:tc>
        <w:tc>
          <w:tcPr>
            <w:tcW w:w="8321" w:type="dxa"/>
            <w:gridSpan w:val="4"/>
          </w:tcPr>
          <w:p>
            <w:pPr>
              <w:pStyle w:val="7"/>
              <w:spacing w:line="240" w:lineRule="exact"/>
              <w:ind w:left="6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23" w:type="dxa"/>
          </w:tcPr>
          <w:p>
            <w:pPr>
              <w:pStyle w:val="7"/>
              <w:spacing w:before="25"/>
              <w:ind w:left="122"/>
              <w:rPr>
                <w:sz w:val="21"/>
              </w:rPr>
            </w:pPr>
            <w:r>
              <w:rPr>
                <w:sz w:val="21"/>
              </w:rPr>
              <w:t>State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&amp;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Country</w:t>
            </w:r>
          </w:p>
        </w:tc>
        <w:tc>
          <w:tcPr>
            <w:tcW w:w="3417" w:type="dxa"/>
          </w:tcPr>
          <w:p>
            <w:pPr>
              <w:pStyle w:val="7"/>
              <w:spacing w:line="238" w:lineRule="exact"/>
              <w:ind w:left="6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15"/>
              <w:ind w:left="132"/>
              <w:rPr>
                <w:sz w:val="21"/>
              </w:rPr>
            </w:pPr>
            <w:r>
              <w:rPr>
                <w:spacing w:val="-2"/>
                <w:sz w:val="21"/>
              </w:rPr>
              <w:t>Postcode</w:t>
            </w:r>
          </w:p>
        </w:tc>
        <w:tc>
          <w:tcPr>
            <w:tcW w:w="3465" w:type="dxa"/>
            <w:gridSpan w:val="2"/>
          </w:tcPr>
          <w:p>
            <w:pPr>
              <w:pStyle w:val="7"/>
              <w:spacing w:line="238" w:lineRule="exact"/>
              <w:ind w:left="6"/>
              <w:rPr>
                <w:rFonts w:ascii="Arial MT"/>
                <w:sz w:val="21"/>
              </w:rPr>
            </w:pPr>
          </w:p>
        </w:tc>
      </w:tr>
    </w:tbl>
    <w:p>
      <w:pPr>
        <w:spacing w:before="26" w:line="240" w:lineRule="auto"/>
        <w:rPr>
          <w:b/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476"/>
        </w:tabs>
        <w:spacing w:before="0" w:after="0" w:line="240" w:lineRule="auto"/>
        <w:ind w:left="476" w:right="0" w:hanging="262"/>
        <w:jc w:val="left"/>
        <w:rPr>
          <w:b/>
          <w:sz w:val="21"/>
        </w:rPr>
      </w:pPr>
      <w:bookmarkStart w:id="2" w:name="B.  EDUCATION AT HOME UNIVERSITY (COMPUL"/>
      <w:bookmarkEnd w:id="2"/>
      <w:r>
        <w:rPr>
          <w:b/>
          <w:sz w:val="21"/>
        </w:rPr>
        <w:t>EDUCATION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AT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HOME UNIVERSITY</w:t>
      </w:r>
      <w:r>
        <w:rPr>
          <w:b/>
          <w:spacing w:val="-1"/>
          <w:sz w:val="21"/>
        </w:rPr>
        <w:t xml:space="preserve"> </w:t>
      </w:r>
      <w:r>
        <w:rPr>
          <w:b/>
          <w:spacing w:val="-2"/>
          <w:sz w:val="21"/>
        </w:rPr>
        <w:t>(COMPULSORY)</w:t>
      </w:r>
    </w:p>
    <w:p>
      <w:pPr>
        <w:spacing w:before="2" w:after="0" w:line="240" w:lineRule="auto"/>
        <w:rPr>
          <w:b/>
          <w:sz w:val="19"/>
        </w:rPr>
      </w:pPr>
    </w:p>
    <w:tbl>
      <w:tblPr>
        <w:tblStyle w:val="3"/>
        <w:tblW w:w="0" w:type="auto"/>
        <w:tblInd w:w="3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7"/>
        <w:gridCol w:w="2725"/>
        <w:gridCol w:w="1425"/>
        <w:gridCol w:w="28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867" w:type="dxa"/>
          </w:tcPr>
          <w:p>
            <w:pPr>
              <w:pStyle w:val="7"/>
              <w:spacing w:before="63" w:line="220" w:lineRule="auto"/>
              <w:ind w:left="122" w:right="160" w:hanging="5"/>
              <w:rPr>
                <w:i/>
                <w:sz w:val="21"/>
              </w:rPr>
            </w:pPr>
            <w:r>
              <w:rPr>
                <w:spacing w:val="-2"/>
                <w:sz w:val="21"/>
              </w:rPr>
              <w:t>Current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Home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university </w:t>
            </w:r>
            <w:r>
              <w:rPr>
                <w:sz w:val="21"/>
              </w:rPr>
              <w:t>(</w:t>
            </w:r>
            <w:r>
              <w:rPr>
                <w:i/>
                <w:sz w:val="21"/>
              </w:rPr>
              <w:t>name &amp;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full address)</w:t>
            </w:r>
          </w:p>
        </w:tc>
        <w:tc>
          <w:tcPr>
            <w:tcW w:w="7039" w:type="dxa"/>
            <w:gridSpan w:val="3"/>
          </w:tcPr>
          <w:p>
            <w:pPr>
              <w:pStyle w:val="7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867" w:type="dxa"/>
          </w:tcPr>
          <w:p>
            <w:pPr>
              <w:pStyle w:val="7"/>
              <w:spacing w:before="31" w:line="242" w:lineRule="exact"/>
              <w:ind w:left="127"/>
              <w:rPr>
                <w:sz w:val="21"/>
              </w:rPr>
            </w:pPr>
            <w:r>
              <w:rPr>
                <w:sz w:val="21"/>
              </w:rPr>
              <w:t>Phone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2725" w:type="dxa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  <w:tc>
          <w:tcPr>
            <w:tcW w:w="1425" w:type="dxa"/>
          </w:tcPr>
          <w:p>
            <w:pPr>
              <w:pStyle w:val="7"/>
              <w:spacing w:before="31" w:line="242" w:lineRule="exact"/>
              <w:ind w:left="125"/>
              <w:rPr>
                <w:sz w:val="21"/>
              </w:rPr>
            </w:pPr>
            <w:r>
              <w:rPr>
                <w:sz w:val="21"/>
              </w:rPr>
              <w:t>Fax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2889" w:type="dxa"/>
          </w:tcPr>
          <w:p>
            <w:pPr>
              <w:pStyle w:val="7"/>
              <w:spacing w:line="240" w:lineRule="exact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2867" w:type="dxa"/>
          </w:tcPr>
          <w:p>
            <w:pPr>
              <w:pStyle w:val="7"/>
              <w:spacing w:before="47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E-mail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address</w:t>
            </w:r>
          </w:p>
        </w:tc>
        <w:tc>
          <w:tcPr>
            <w:tcW w:w="2725" w:type="dxa"/>
          </w:tcPr>
          <w:p>
            <w:pPr>
              <w:pStyle w:val="7"/>
              <w:spacing w:line="241" w:lineRule="exact"/>
              <w:ind w:left="1"/>
              <w:rPr>
                <w:rFonts w:ascii="Arial MT"/>
                <w:sz w:val="21"/>
              </w:rPr>
            </w:pPr>
          </w:p>
        </w:tc>
        <w:tc>
          <w:tcPr>
            <w:tcW w:w="1425" w:type="dxa"/>
          </w:tcPr>
          <w:p>
            <w:pPr>
              <w:pStyle w:val="7"/>
              <w:spacing w:before="66" w:line="216" w:lineRule="exact"/>
              <w:ind w:left="113" w:firstLine="12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University </w:t>
            </w:r>
            <w:r>
              <w:rPr>
                <w:spacing w:val="-2"/>
                <w:sz w:val="21"/>
              </w:rPr>
              <w:t>website</w:t>
            </w:r>
          </w:p>
        </w:tc>
        <w:tc>
          <w:tcPr>
            <w:tcW w:w="2889" w:type="dxa"/>
          </w:tcPr>
          <w:p>
            <w:pPr>
              <w:pStyle w:val="7"/>
              <w:spacing w:line="241" w:lineRule="exact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7" w:type="dxa"/>
          </w:tcPr>
          <w:p>
            <w:pPr>
              <w:pStyle w:val="7"/>
              <w:spacing w:before="25" w:line="236" w:lineRule="exact"/>
              <w:ind w:left="117" w:firstLine="9"/>
              <w:rPr>
                <w:sz w:val="21"/>
              </w:rPr>
            </w:pPr>
            <w:r>
              <w:rPr>
                <w:sz w:val="21"/>
              </w:rPr>
              <w:t>Faculty which applicant is attached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home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university</w:t>
            </w:r>
          </w:p>
        </w:tc>
        <w:tc>
          <w:tcPr>
            <w:tcW w:w="7039" w:type="dxa"/>
            <w:gridSpan w:val="3"/>
          </w:tcPr>
          <w:p>
            <w:pPr>
              <w:pStyle w:val="7"/>
              <w:spacing w:line="241" w:lineRule="exact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867" w:type="dxa"/>
          </w:tcPr>
          <w:p>
            <w:pPr>
              <w:pStyle w:val="7"/>
              <w:spacing w:before="26"/>
              <w:ind w:left="127"/>
              <w:rPr>
                <w:sz w:val="21"/>
              </w:rPr>
            </w:pPr>
            <w:r>
              <w:rPr>
                <w:sz w:val="21"/>
              </w:rPr>
              <w:t>Degree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</w:tc>
        <w:tc>
          <w:tcPr>
            <w:tcW w:w="2725" w:type="dxa"/>
          </w:tcPr>
          <w:p>
            <w:pPr>
              <w:pStyle w:val="7"/>
              <w:numPr>
                <w:ilvl w:val="0"/>
                <w:numId w:val="4"/>
              </w:numPr>
              <w:tabs>
                <w:tab w:val="left" w:pos="406"/>
                <w:tab w:val="left" w:pos="1311"/>
              </w:tabs>
              <w:spacing w:before="40" w:after="0" w:line="334" w:lineRule="exact"/>
              <w:ind w:left="406" w:right="0" w:hanging="28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Diploma</w:t>
            </w:r>
            <w:r>
              <w:rPr>
                <w:sz w:val="21"/>
              </w:rPr>
              <w:tab/>
            </w:r>
            <w:r>
              <w:rPr>
                <w:rFonts w:hint="eastAsia" w:ascii="Segoe UI Symbol" w:hAnsi="Segoe UI Symbol" w:eastAsia="宋体"/>
                <w:position w:val="7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43"/>
                <w:position w:val="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Bachelor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401"/>
                <w:tab w:val="left" w:pos="1287"/>
              </w:tabs>
              <w:spacing w:before="0" w:after="0" w:line="236" w:lineRule="exact"/>
              <w:ind w:left="401" w:right="0" w:hanging="278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Master</w:t>
            </w:r>
            <w:r>
              <w:rPr>
                <w:sz w:val="21"/>
              </w:rPr>
              <w:tab/>
            </w:r>
            <w:r>
              <w:rPr>
                <w:rFonts w:ascii="Segoe UI Symbol" w:hAnsi="Segoe UI Symbol"/>
                <w:sz w:val="21"/>
              </w:rPr>
              <w:t>☐</w:t>
            </w:r>
            <w:r>
              <w:rPr>
                <w:rFonts w:ascii="Segoe UI Symbol" w:hAnsi="Segoe UI Symbol"/>
                <w:spacing w:val="4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PhD</w:t>
            </w:r>
          </w:p>
        </w:tc>
        <w:tc>
          <w:tcPr>
            <w:tcW w:w="1425" w:type="dxa"/>
          </w:tcPr>
          <w:p>
            <w:pPr>
              <w:pStyle w:val="7"/>
              <w:spacing w:before="17" w:line="264" w:lineRule="auto"/>
              <w:ind w:left="115" w:right="511" w:firstLine="2"/>
              <w:rPr>
                <w:sz w:val="21"/>
              </w:rPr>
            </w:pPr>
            <w:r>
              <w:rPr>
                <w:spacing w:val="-2"/>
                <w:sz w:val="21"/>
              </w:rPr>
              <w:t>Current semester</w:t>
            </w:r>
          </w:p>
        </w:tc>
        <w:tc>
          <w:tcPr>
            <w:tcW w:w="2889" w:type="dxa"/>
          </w:tcPr>
          <w:p>
            <w:pPr>
              <w:pStyle w:val="7"/>
              <w:spacing w:line="240" w:lineRule="exact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867" w:type="dxa"/>
          </w:tcPr>
          <w:p>
            <w:pPr>
              <w:pStyle w:val="7"/>
              <w:spacing w:before="30"/>
              <w:ind w:left="117"/>
              <w:rPr>
                <w:sz w:val="21"/>
              </w:rPr>
            </w:pPr>
            <w:r>
              <w:rPr>
                <w:sz w:val="21"/>
              </w:rPr>
              <w:t>Current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result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(CGPA)</w:t>
            </w:r>
          </w:p>
        </w:tc>
        <w:tc>
          <w:tcPr>
            <w:tcW w:w="2725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5" w:type="dxa"/>
          </w:tcPr>
          <w:p>
            <w:pPr>
              <w:pStyle w:val="7"/>
              <w:spacing w:before="45" w:line="228" w:lineRule="auto"/>
              <w:ind w:left="117" w:right="106" w:firstLine="7"/>
              <w:rPr>
                <w:sz w:val="21"/>
              </w:rPr>
            </w:pPr>
            <w:r>
              <w:rPr>
                <w:spacing w:val="-2"/>
                <w:sz w:val="21"/>
              </w:rPr>
              <w:t>Expected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year </w:t>
            </w:r>
            <w:r>
              <w:rPr>
                <w:sz w:val="21"/>
              </w:rPr>
              <w:t>of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graduation</w:t>
            </w:r>
          </w:p>
        </w:tc>
        <w:tc>
          <w:tcPr>
            <w:tcW w:w="2889" w:type="dxa"/>
          </w:tcPr>
          <w:p>
            <w:pPr>
              <w:pStyle w:val="7"/>
              <w:spacing w:line="241" w:lineRule="exact"/>
              <w:rPr>
                <w:rFonts w:ascii="Arial MT"/>
                <w:sz w:val="21"/>
              </w:rPr>
            </w:pPr>
          </w:p>
        </w:tc>
      </w:tr>
    </w:tbl>
    <w:p>
      <w:pPr>
        <w:spacing w:after="0" w:line="241" w:lineRule="exact"/>
        <w:rPr>
          <w:rFonts w:ascii="Arial MT"/>
          <w:sz w:val="21"/>
        </w:rPr>
        <w:sectPr>
          <w:footerReference r:id="rId5" w:type="default"/>
          <w:type w:val="continuous"/>
          <w:pgSz w:w="11910" w:h="16840"/>
          <w:pgMar w:top="880" w:right="260" w:bottom="1280" w:left="1240" w:header="0" w:footer="1089" w:gutter="0"/>
          <w:pgNumType w:start="1"/>
          <w:cols w:space="720" w:num="1"/>
        </w:sectPr>
      </w:pPr>
    </w:p>
    <w:p>
      <w:pPr>
        <w:pStyle w:val="6"/>
        <w:numPr>
          <w:ilvl w:val="0"/>
          <w:numId w:val="1"/>
        </w:numPr>
        <w:tabs>
          <w:tab w:val="left" w:pos="460"/>
        </w:tabs>
        <w:spacing w:before="43" w:after="0" w:line="240" w:lineRule="auto"/>
        <w:ind w:left="460" w:right="0" w:hanging="253"/>
        <w:jc w:val="left"/>
        <w:rPr>
          <w:b/>
          <w:sz w:val="21"/>
        </w:rPr>
      </w:pPr>
      <w:bookmarkStart w:id="3" w:name="C.  STUDY IN UPM (COMPULSORY)"/>
      <w:bookmarkEnd w:id="3"/>
      <w:r>
        <w:rPr>
          <w:b/>
          <w:sz w:val="21"/>
        </w:rPr>
        <w:t>STUDY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IN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UPM</w:t>
      </w:r>
      <w:r>
        <w:rPr>
          <w:b/>
          <w:spacing w:val="1"/>
          <w:sz w:val="21"/>
        </w:rPr>
        <w:t xml:space="preserve"> </w:t>
      </w:r>
      <w:r>
        <w:rPr>
          <w:b/>
          <w:spacing w:val="-2"/>
          <w:sz w:val="21"/>
        </w:rPr>
        <w:t>(COMPULSORY)</w:t>
      </w:r>
    </w:p>
    <w:p>
      <w:pPr>
        <w:spacing w:before="2" w:after="1" w:line="240" w:lineRule="auto"/>
        <w:rPr>
          <w:b/>
          <w:sz w:val="19"/>
        </w:rPr>
      </w:pPr>
    </w:p>
    <w:tbl>
      <w:tblPr>
        <w:tblStyle w:val="3"/>
        <w:tblW w:w="0" w:type="auto"/>
        <w:tblInd w:w="3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3"/>
        <w:gridCol w:w="75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0" w:hRule="atLeast"/>
        </w:trPr>
        <w:tc>
          <w:tcPr>
            <w:tcW w:w="2343" w:type="dxa"/>
          </w:tcPr>
          <w:p>
            <w:pPr>
              <w:pStyle w:val="7"/>
              <w:spacing w:before="27"/>
              <w:ind w:left="110"/>
              <w:rPr>
                <w:sz w:val="21"/>
              </w:rPr>
            </w:pPr>
            <w:r>
              <w:rPr>
                <w:sz w:val="21"/>
              </w:rPr>
              <w:t>Type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</w:tc>
        <w:tc>
          <w:tcPr>
            <w:tcW w:w="7563" w:type="dxa"/>
          </w:tcPr>
          <w:p>
            <w:pPr>
              <w:pStyle w:val="7"/>
              <w:spacing w:before="29"/>
              <w:ind w:left="122"/>
              <w:rPr>
                <w:sz w:val="21"/>
              </w:rPr>
            </w:pPr>
            <w:r>
              <w:rPr>
                <w:rFonts w:hint="eastAsia" w:ascii="Segoe UI Symbol" w:hAnsi="Segoe UI Symbol" w:eastAsia="宋体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Exchange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Programme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(1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or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Semesters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credit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transfer)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14"/>
              </w:tabs>
              <w:spacing w:before="0" w:after="0" w:line="240" w:lineRule="auto"/>
              <w:ind w:left="414" w:right="0" w:hanging="292"/>
              <w:jc w:val="left"/>
              <w:rPr>
                <w:sz w:val="21"/>
              </w:rPr>
            </w:pPr>
            <w:r>
              <w:rPr>
                <w:sz w:val="21"/>
              </w:rPr>
              <w:t>Short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Mobility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07"/>
              </w:tabs>
              <w:spacing w:before="44" w:after="0" w:line="271" w:lineRule="exact"/>
              <w:ind w:left="407" w:right="0" w:hanging="285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Internship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19"/>
              </w:tabs>
              <w:spacing w:before="0" w:after="0" w:line="271" w:lineRule="exact"/>
              <w:ind w:left="419" w:right="0" w:hanging="297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Research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Attachment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02"/>
              </w:tabs>
              <w:spacing w:before="19" w:after="0" w:line="263" w:lineRule="exact"/>
              <w:ind w:left="402" w:right="0" w:hanging="280"/>
              <w:jc w:val="left"/>
              <w:rPr>
                <w:sz w:val="21"/>
              </w:rPr>
            </w:pPr>
            <w:r>
              <w:rPr>
                <w:sz w:val="21"/>
              </w:rPr>
              <w:t>ASIAN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International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Mobility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Students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(AIMS)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02"/>
              </w:tabs>
              <w:spacing w:before="0" w:after="0" w:line="262" w:lineRule="exact"/>
              <w:ind w:left="402" w:right="0" w:hanging="280"/>
              <w:jc w:val="left"/>
              <w:rPr>
                <w:sz w:val="21"/>
              </w:rPr>
            </w:pPr>
            <w:r>
              <w:rPr>
                <w:sz w:val="21"/>
              </w:rPr>
              <w:t>ASEAN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University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Networks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(AUN)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07"/>
              </w:tabs>
              <w:spacing w:before="0" w:after="0" w:line="282" w:lineRule="exact"/>
              <w:ind w:left="407" w:right="0" w:hanging="285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MEVLANA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Exchange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Protocol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12"/>
              </w:tabs>
              <w:spacing w:before="46" w:after="0" w:line="262" w:lineRule="exact"/>
              <w:ind w:left="412" w:right="0" w:hanging="290"/>
              <w:jc w:val="left"/>
              <w:rPr>
                <w:sz w:val="21"/>
              </w:rPr>
            </w:pPr>
            <w:r>
              <w:rPr>
                <w:sz w:val="21"/>
              </w:rPr>
              <w:t>University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Mobility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Asia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the Pacific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(UMAP)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407"/>
              </w:tabs>
              <w:spacing w:before="0" w:after="0" w:line="262" w:lineRule="exact"/>
              <w:ind w:left="407" w:right="0" w:hanging="285"/>
              <w:jc w:val="left"/>
              <w:rPr>
                <w:sz w:val="21"/>
              </w:rPr>
            </w:pPr>
            <w:r>
              <w:rPr>
                <w:sz w:val="21"/>
              </w:rPr>
              <w:t>Others,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please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specify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343" w:type="dxa"/>
          </w:tcPr>
          <w:p>
            <w:pPr>
              <w:pStyle w:val="7"/>
              <w:spacing w:before="24"/>
              <w:ind w:left="110"/>
              <w:rPr>
                <w:sz w:val="21"/>
              </w:rPr>
            </w:pPr>
            <w:r>
              <w:rPr>
                <w:sz w:val="21"/>
              </w:rPr>
              <w:t>Type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Mobility</w:t>
            </w:r>
          </w:p>
        </w:tc>
        <w:tc>
          <w:tcPr>
            <w:tcW w:w="7563" w:type="dxa"/>
          </w:tcPr>
          <w:p>
            <w:pPr>
              <w:pStyle w:val="7"/>
              <w:spacing w:before="2"/>
              <w:ind w:left="122"/>
              <w:rPr>
                <w:sz w:val="21"/>
              </w:rPr>
            </w:pPr>
            <w:r>
              <w:rPr>
                <w:rFonts w:hint="eastAsia" w:ascii="Segoe UI Symbol" w:hAnsi="Segoe UI Symbol" w:eastAsia="宋体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4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Physical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402"/>
              </w:tabs>
              <w:spacing w:before="46" w:after="0" w:line="263" w:lineRule="exact"/>
              <w:ind w:left="402" w:right="0" w:hanging="28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Virtual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405"/>
              </w:tabs>
              <w:spacing w:before="0" w:after="0" w:line="240" w:lineRule="exact"/>
              <w:ind w:left="405" w:right="0" w:hanging="28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Hybrid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343" w:type="dxa"/>
          </w:tcPr>
          <w:p>
            <w:pPr>
              <w:pStyle w:val="7"/>
              <w:spacing w:before="59" w:line="220" w:lineRule="auto"/>
              <w:ind w:left="117" w:right="145" w:firstLine="9"/>
              <w:rPr>
                <w:sz w:val="21"/>
              </w:rPr>
            </w:pPr>
            <w:r>
              <w:rPr>
                <w:spacing w:val="-2"/>
                <w:sz w:val="21"/>
              </w:rPr>
              <w:t>Faculty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/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Institute </w:t>
            </w:r>
            <w:r>
              <w:rPr>
                <w:sz w:val="21"/>
              </w:rPr>
              <w:t>applied in UPM</w:t>
            </w:r>
          </w:p>
        </w:tc>
        <w:tc>
          <w:tcPr>
            <w:tcW w:w="7563" w:type="dxa"/>
          </w:tcPr>
          <w:p>
            <w:pPr>
              <w:pStyle w:val="7"/>
              <w:spacing w:line="240" w:lineRule="exact"/>
              <w:ind w:left="2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343" w:type="dxa"/>
          </w:tcPr>
          <w:p>
            <w:pPr>
              <w:pStyle w:val="7"/>
              <w:spacing w:before="24" w:line="261" w:lineRule="auto"/>
              <w:ind w:left="125" w:right="145" w:firstLine="2"/>
              <w:rPr>
                <w:sz w:val="21"/>
              </w:rPr>
            </w:pPr>
            <w:r>
              <w:rPr>
                <w:sz w:val="21"/>
              </w:rPr>
              <w:t>Does this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university have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MoU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UPM?</w:t>
            </w:r>
          </w:p>
        </w:tc>
        <w:tc>
          <w:tcPr>
            <w:tcW w:w="7563" w:type="dxa"/>
          </w:tcPr>
          <w:p>
            <w:pPr>
              <w:pStyle w:val="7"/>
              <w:spacing w:before="76" w:line="340" w:lineRule="exact"/>
              <w:ind w:left="122"/>
              <w:rPr>
                <w:sz w:val="21"/>
              </w:rPr>
            </w:pPr>
            <w:r>
              <w:rPr>
                <w:rFonts w:hint="eastAsia" w:ascii="Segoe UI Symbol" w:hAnsi="Segoe UI Symbol" w:eastAsia="宋体"/>
                <w:position w:val="7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62"/>
                <w:w w:val="150"/>
                <w:position w:val="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Yes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400"/>
              </w:tabs>
              <w:spacing w:before="0" w:after="0" w:line="270" w:lineRule="exact"/>
              <w:ind w:left="400" w:right="0" w:hanging="278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343" w:type="dxa"/>
          </w:tcPr>
          <w:p>
            <w:pPr>
              <w:pStyle w:val="7"/>
              <w:spacing w:before="58" w:line="223" w:lineRule="auto"/>
              <w:ind w:left="122" w:right="922" w:firstLine="4"/>
              <w:rPr>
                <w:sz w:val="21"/>
              </w:rPr>
            </w:pPr>
            <w:r>
              <w:rPr>
                <w:sz w:val="21"/>
              </w:rPr>
              <w:t>Period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study (in UPM)</w:t>
            </w:r>
          </w:p>
        </w:tc>
        <w:tc>
          <w:tcPr>
            <w:tcW w:w="7563" w:type="dxa"/>
          </w:tcPr>
          <w:p>
            <w:pPr>
              <w:pStyle w:val="7"/>
              <w:spacing w:before="25"/>
              <w:rPr>
                <w:b/>
                <w:sz w:val="21"/>
              </w:rPr>
            </w:pPr>
          </w:p>
          <w:p>
            <w:pPr>
              <w:pStyle w:val="7"/>
              <w:tabs>
                <w:tab w:val="left" w:pos="3647"/>
              </w:tabs>
              <w:ind w:left="114"/>
              <w:rPr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2343" w:type="dxa"/>
          </w:tcPr>
          <w:p>
            <w:pPr>
              <w:pStyle w:val="7"/>
              <w:spacing w:before="63" w:line="218" w:lineRule="auto"/>
              <w:ind w:left="125" w:firstLine="2"/>
              <w:rPr>
                <w:sz w:val="21"/>
              </w:rPr>
            </w:pPr>
            <w:r>
              <w:rPr>
                <w:spacing w:val="-2"/>
                <w:sz w:val="21"/>
              </w:rPr>
              <w:t>Please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specify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your research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project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(if</w:t>
            </w:r>
          </w:p>
          <w:p>
            <w:pPr>
              <w:pStyle w:val="7"/>
              <w:spacing w:line="222" w:lineRule="exact"/>
              <w:ind w:left="117"/>
              <w:rPr>
                <w:sz w:val="21"/>
              </w:rPr>
            </w:pPr>
            <w:r>
              <w:rPr>
                <w:spacing w:val="-2"/>
                <w:sz w:val="21"/>
              </w:rPr>
              <w:t>applicable)</w:t>
            </w:r>
          </w:p>
        </w:tc>
        <w:tc>
          <w:tcPr>
            <w:tcW w:w="756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343" w:type="dxa"/>
          </w:tcPr>
          <w:p>
            <w:pPr>
              <w:pStyle w:val="7"/>
              <w:spacing w:before="62" w:line="220" w:lineRule="auto"/>
              <w:ind w:left="125" w:hanging="15"/>
              <w:rPr>
                <w:sz w:val="21"/>
              </w:rPr>
            </w:pPr>
            <w:r>
              <w:rPr>
                <w:sz w:val="21"/>
              </w:rPr>
              <w:t>Transfer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 xml:space="preserve">credits </w:t>
            </w:r>
            <w:r>
              <w:rPr>
                <w:spacing w:val="-2"/>
                <w:sz w:val="21"/>
              </w:rPr>
              <w:t>required</w:t>
            </w:r>
          </w:p>
        </w:tc>
        <w:tc>
          <w:tcPr>
            <w:tcW w:w="7563" w:type="dxa"/>
          </w:tcPr>
          <w:p>
            <w:pPr>
              <w:pStyle w:val="7"/>
              <w:spacing w:before="79" w:line="340" w:lineRule="exact"/>
              <w:ind w:left="122"/>
              <w:rPr>
                <w:sz w:val="21"/>
              </w:rPr>
            </w:pPr>
            <w:r>
              <w:rPr>
                <w:rFonts w:hint="eastAsia" w:ascii="Segoe UI Symbol" w:hAnsi="Segoe UI Symbol" w:eastAsia="宋体"/>
                <w:position w:val="7"/>
                <w:sz w:val="21"/>
                <w:lang w:eastAsia="zh-CN"/>
              </w:rPr>
              <w:t>□</w:t>
            </w:r>
            <w:r>
              <w:rPr>
                <w:rFonts w:ascii="Segoe UI Symbol" w:hAnsi="Segoe UI Symbol"/>
                <w:spacing w:val="35"/>
                <w:position w:val="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Yes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400"/>
              </w:tabs>
              <w:spacing w:before="0" w:after="0" w:line="270" w:lineRule="exact"/>
              <w:ind w:left="400" w:right="0" w:hanging="278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</w:tr>
    </w:tbl>
    <w:p>
      <w:pPr>
        <w:spacing w:before="13" w:line="240" w:lineRule="auto"/>
        <w:rPr>
          <w:b/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486"/>
        </w:tabs>
        <w:spacing w:before="0" w:after="0" w:line="240" w:lineRule="auto"/>
        <w:ind w:left="486" w:right="0" w:hanging="272"/>
        <w:jc w:val="left"/>
        <w:rPr>
          <w:b/>
          <w:sz w:val="21"/>
        </w:rPr>
      </w:pPr>
      <w:bookmarkStart w:id="4" w:name="D.  LANGUAGE PROFICIENCY"/>
      <w:bookmarkEnd w:id="4"/>
      <w:r>
        <w:rPr>
          <w:b/>
          <w:sz w:val="21"/>
        </w:rPr>
        <w:t>LANGUAGE</w:t>
      </w:r>
      <w:r>
        <w:rPr>
          <w:b/>
          <w:spacing w:val="8"/>
          <w:sz w:val="21"/>
        </w:rPr>
        <w:t xml:space="preserve"> </w:t>
      </w:r>
      <w:r>
        <w:rPr>
          <w:b/>
          <w:spacing w:val="-2"/>
          <w:sz w:val="21"/>
        </w:rPr>
        <w:t>PROFICIENCY</w:t>
      </w:r>
    </w:p>
    <w:p>
      <w:pPr>
        <w:spacing w:before="54" w:line="240" w:lineRule="auto"/>
        <w:rPr>
          <w:b/>
          <w:sz w:val="21"/>
        </w:rPr>
      </w:pPr>
    </w:p>
    <w:p>
      <w:pPr>
        <w:spacing w:before="0" w:line="312" w:lineRule="auto"/>
        <w:ind w:left="250" w:right="2168" w:hanging="51"/>
        <w:jc w:val="left"/>
        <w:rPr>
          <w:i/>
          <w:sz w:val="21"/>
        </w:rPr>
      </w:pPr>
      <w:r>
        <w:rPr>
          <w:i/>
          <w:sz w:val="21"/>
        </w:rPr>
        <w:t>Scale</w:t>
      </w:r>
      <w:r>
        <w:rPr>
          <w:i/>
          <w:spacing w:val="-9"/>
          <w:sz w:val="21"/>
        </w:rPr>
        <w:t xml:space="preserve"> </w:t>
      </w:r>
      <w:r>
        <w:rPr>
          <w:i/>
          <w:sz w:val="21"/>
        </w:rPr>
        <w:t>: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1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(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Elementary)</w:t>
      </w:r>
      <w:r>
        <w:rPr>
          <w:i/>
          <w:spacing w:val="-12"/>
          <w:sz w:val="21"/>
        </w:rPr>
        <w:t xml:space="preserve"> </w:t>
      </w:r>
      <w:r>
        <w:rPr>
          <w:i/>
          <w:sz w:val="21"/>
        </w:rPr>
        <w:t>,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2 (Limited</w:t>
      </w:r>
      <w:r>
        <w:rPr>
          <w:i/>
          <w:spacing w:val="13"/>
          <w:sz w:val="21"/>
        </w:rPr>
        <w:t xml:space="preserve"> </w:t>
      </w:r>
      <w:r>
        <w:rPr>
          <w:i/>
          <w:sz w:val="21"/>
        </w:rPr>
        <w:t>Working),</w:t>
      </w:r>
      <w:r>
        <w:rPr>
          <w:i/>
          <w:spacing w:val="-7"/>
          <w:sz w:val="21"/>
        </w:rPr>
        <w:t xml:space="preserve"> </w:t>
      </w:r>
      <w:r>
        <w:rPr>
          <w:i/>
          <w:sz w:val="21"/>
        </w:rPr>
        <w:t>3 (General</w:t>
      </w:r>
      <w:r>
        <w:rPr>
          <w:i/>
          <w:spacing w:val="-10"/>
          <w:sz w:val="21"/>
        </w:rPr>
        <w:t xml:space="preserve"> </w:t>
      </w:r>
      <w:r>
        <w:rPr>
          <w:i/>
          <w:sz w:val="21"/>
        </w:rPr>
        <w:t>Proficiency),</w:t>
      </w:r>
      <w:r>
        <w:rPr>
          <w:i/>
          <w:spacing w:val="-9"/>
          <w:sz w:val="21"/>
        </w:rPr>
        <w:t xml:space="preserve"> </w:t>
      </w:r>
      <w:r>
        <w:rPr>
          <w:i/>
          <w:sz w:val="21"/>
        </w:rPr>
        <w:t>4 (Advanced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Profesional), 5 (Functionally Native)</w:t>
      </w:r>
    </w:p>
    <w:p>
      <w:pPr>
        <w:spacing w:before="10" w:after="1" w:line="240" w:lineRule="auto"/>
        <w:rPr>
          <w:i/>
          <w:sz w:val="12"/>
        </w:rPr>
      </w:pPr>
    </w:p>
    <w:tbl>
      <w:tblPr>
        <w:tblStyle w:val="3"/>
        <w:tblW w:w="0" w:type="auto"/>
        <w:tblInd w:w="34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2"/>
        <w:gridCol w:w="68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982" w:type="dxa"/>
          </w:tcPr>
          <w:p>
            <w:pPr>
              <w:pStyle w:val="7"/>
              <w:spacing w:before="88"/>
              <w:ind w:left="125"/>
              <w:rPr>
                <w:sz w:val="21"/>
              </w:rPr>
            </w:pPr>
            <w:r>
              <w:rPr>
                <w:sz w:val="21"/>
              </w:rPr>
              <w:t>Native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Language</w:t>
            </w:r>
          </w:p>
        </w:tc>
        <w:tc>
          <w:tcPr>
            <w:tcW w:w="680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982" w:type="dxa"/>
          </w:tcPr>
          <w:p>
            <w:pPr>
              <w:pStyle w:val="7"/>
              <w:spacing w:before="84"/>
              <w:ind w:left="125"/>
              <w:rPr>
                <w:sz w:val="21"/>
              </w:rPr>
            </w:pPr>
            <w:r>
              <w:rPr>
                <w:spacing w:val="-2"/>
                <w:sz w:val="21"/>
              </w:rPr>
              <w:t>English</w:t>
            </w:r>
          </w:p>
        </w:tc>
        <w:tc>
          <w:tcPr>
            <w:tcW w:w="6806" w:type="dxa"/>
          </w:tcPr>
          <w:p>
            <w:pPr>
              <w:pStyle w:val="7"/>
              <w:spacing w:line="240" w:lineRule="exact"/>
              <w:ind w:left="2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982" w:type="dxa"/>
          </w:tcPr>
          <w:p>
            <w:pPr>
              <w:pStyle w:val="7"/>
              <w:spacing w:before="85"/>
              <w:ind w:left="125"/>
              <w:rPr>
                <w:sz w:val="21"/>
              </w:rPr>
            </w:pPr>
            <w:r>
              <w:rPr>
                <w:spacing w:val="-2"/>
                <w:sz w:val="21"/>
              </w:rPr>
              <w:t>Malay</w:t>
            </w:r>
          </w:p>
        </w:tc>
        <w:tc>
          <w:tcPr>
            <w:tcW w:w="680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982" w:type="dxa"/>
          </w:tcPr>
          <w:p>
            <w:pPr>
              <w:pStyle w:val="7"/>
              <w:spacing w:before="86"/>
              <w:ind w:left="118"/>
              <w:rPr>
                <w:sz w:val="21"/>
              </w:rPr>
            </w:pPr>
            <w:r>
              <w:rPr>
                <w:sz w:val="21"/>
              </w:rPr>
              <w:t>Others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(Please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specify):</w:t>
            </w:r>
          </w:p>
        </w:tc>
        <w:tc>
          <w:tcPr>
            <w:tcW w:w="680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2982" w:type="dxa"/>
          </w:tcPr>
          <w:p>
            <w:pPr>
              <w:pStyle w:val="7"/>
              <w:spacing w:before="49"/>
              <w:rPr>
                <w:i/>
                <w:sz w:val="21"/>
              </w:rPr>
            </w:pPr>
          </w:p>
          <w:p>
            <w:pPr>
              <w:pStyle w:val="7"/>
              <w:spacing w:line="230" w:lineRule="auto"/>
              <w:ind w:left="118" w:right="238" w:firstLine="7"/>
              <w:rPr>
                <w:sz w:val="21"/>
              </w:rPr>
            </w:pPr>
            <w:r>
              <w:rPr>
                <w:sz w:val="21"/>
              </w:rPr>
              <w:t>English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Language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Certificate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or equivalent (please attach the document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your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application)</w:t>
            </w:r>
          </w:p>
        </w:tc>
        <w:tc>
          <w:tcPr>
            <w:tcW w:w="6806" w:type="dxa"/>
          </w:tcPr>
          <w:p>
            <w:pPr>
              <w:pStyle w:val="7"/>
              <w:spacing w:before="86"/>
              <w:ind w:left="431"/>
              <w:rPr>
                <w:sz w:val="21"/>
              </w:rPr>
            </w:pPr>
            <w:r>
              <w:rPr>
                <w:sz w:val="21"/>
              </w:rPr>
              <w:t>Others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(Please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specify):cet4.</w:t>
            </w:r>
          </w:p>
        </w:tc>
      </w:tr>
    </w:tbl>
    <w:p>
      <w:pPr>
        <w:spacing w:after="0"/>
        <w:rPr>
          <w:sz w:val="21"/>
        </w:rPr>
        <w:sectPr>
          <w:pgSz w:w="11910" w:h="16840"/>
          <w:pgMar w:top="1400" w:right="260" w:bottom="1280" w:left="1240" w:header="0" w:footer="1089" w:gutter="0"/>
          <w:cols w:space="720" w:num="1"/>
        </w:sectPr>
      </w:pPr>
    </w:p>
    <w:p>
      <w:pPr>
        <w:pStyle w:val="6"/>
        <w:numPr>
          <w:ilvl w:val="0"/>
          <w:numId w:val="1"/>
        </w:numPr>
        <w:tabs>
          <w:tab w:val="left" w:pos="464"/>
        </w:tabs>
        <w:spacing w:before="43" w:after="0" w:line="240" w:lineRule="auto"/>
        <w:ind w:left="464" w:right="0" w:hanging="250"/>
        <w:jc w:val="left"/>
        <w:rPr>
          <w:b/>
          <w:sz w:val="21"/>
        </w:rPr>
      </w:pPr>
      <w:bookmarkStart w:id="5" w:name="_bookmark1"/>
      <w:bookmarkEnd w:id="5"/>
      <w:bookmarkStart w:id="6" w:name="E.  INTER-OFFICE COMMUNICATION (COMPULSO"/>
      <w:bookmarkEnd w:id="6"/>
      <w:r>
        <w:rPr>
          <w:b/>
          <w:spacing w:val="-2"/>
          <w:sz w:val="21"/>
        </w:rPr>
        <w:t>INTER-OFFICE</w:t>
      </w:r>
      <w:r>
        <w:rPr>
          <w:b/>
          <w:spacing w:val="12"/>
          <w:sz w:val="21"/>
        </w:rPr>
        <w:t xml:space="preserve"> </w:t>
      </w:r>
      <w:r>
        <w:rPr>
          <w:b/>
          <w:spacing w:val="-2"/>
          <w:sz w:val="21"/>
        </w:rPr>
        <w:t>COMMUNICATION</w:t>
      </w:r>
      <w:r>
        <w:rPr>
          <w:b/>
          <w:spacing w:val="10"/>
          <w:sz w:val="21"/>
        </w:rPr>
        <w:t xml:space="preserve"> </w:t>
      </w:r>
      <w:r>
        <w:rPr>
          <w:b/>
          <w:spacing w:val="-2"/>
          <w:sz w:val="21"/>
        </w:rPr>
        <w:t>(COMPULSORY)</w:t>
      </w:r>
    </w:p>
    <w:p>
      <w:pPr>
        <w:spacing w:before="17" w:line="240" w:lineRule="auto"/>
        <w:rPr>
          <w:b/>
          <w:sz w:val="21"/>
        </w:rPr>
      </w:pPr>
    </w:p>
    <w:p>
      <w:pPr>
        <w:spacing w:before="1" w:line="228" w:lineRule="auto"/>
        <w:ind w:left="209" w:right="159" w:firstLine="7"/>
        <w:jc w:val="left"/>
        <w:rPr>
          <w:sz w:val="21"/>
        </w:rPr>
      </w:pPr>
      <w:r>
        <w:rPr>
          <w:sz w:val="21"/>
        </w:rPr>
        <w:t>Please</w:t>
      </w:r>
      <w:r>
        <w:rPr>
          <w:spacing w:val="-12"/>
          <w:sz w:val="21"/>
        </w:rPr>
        <w:t xml:space="preserve"> </w:t>
      </w:r>
      <w:r>
        <w:rPr>
          <w:sz w:val="21"/>
        </w:rPr>
        <w:t>include</w:t>
      </w:r>
      <w:r>
        <w:rPr>
          <w:spacing w:val="-12"/>
          <w:sz w:val="21"/>
        </w:rPr>
        <w:t xml:space="preserve"> </w:t>
      </w:r>
      <w:r>
        <w:rPr>
          <w:sz w:val="21"/>
        </w:rPr>
        <w:t>the</w:t>
      </w:r>
      <w:r>
        <w:rPr>
          <w:spacing w:val="-12"/>
          <w:sz w:val="21"/>
        </w:rPr>
        <w:t xml:space="preserve"> </w:t>
      </w:r>
      <w:r>
        <w:rPr>
          <w:sz w:val="21"/>
        </w:rPr>
        <w:t>contact</w:t>
      </w:r>
      <w:r>
        <w:rPr>
          <w:spacing w:val="-12"/>
          <w:sz w:val="21"/>
        </w:rPr>
        <w:t xml:space="preserve"> </w:t>
      </w:r>
      <w:r>
        <w:rPr>
          <w:sz w:val="21"/>
        </w:rPr>
        <w:t>person</w:t>
      </w:r>
      <w:r>
        <w:rPr>
          <w:spacing w:val="-12"/>
          <w:sz w:val="21"/>
        </w:rPr>
        <w:t xml:space="preserve"> </w:t>
      </w:r>
      <w:r>
        <w:rPr>
          <w:sz w:val="21"/>
        </w:rPr>
        <w:t>from</w:t>
      </w:r>
      <w:r>
        <w:rPr>
          <w:spacing w:val="-12"/>
          <w:sz w:val="21"/>
        </w:rPr>
        <w:t xml:space="preserve"> </w:t>
      </w:r>
      <w:r>
        <w:rPr>
          <w:sz w:val="21"/>
        </w:rPr>
        <w:t>the</w:t>
      </w:r>
      <w:r>
        <w:rPr>
          <w:spacing w:val="-12"/>
          <w:sz w:val="21"/>
        </w:rPr>
        <w:t xml:space="preserve"> </w:t>
      </w:r>
      <w:r>
        <w:rPr>
          <w:b/>
          <w:sz w:val="21"/>
          <w:u w:val="single"/>
        </w:rPr>
        <w:t>home</w:t>
      </w:r>
      <w:r>
        <w:rPr>
          <w:b/>
          <w:spacing w:val="-11"/>
          <w:sz w:val="21"/>
          <w:u w:val="single"/>
        </w:rPr>
        <w:t xml:space="preserve"> </w:t>
      </w:r>
      <w:r>
        <w:rPr>
          <w:b/>
          <w:sz w:val="21"/>
          <w:u w:val="single"/>
        </w:rPr>
        <w:t>university</w:t>
      </w:r>
      <w:r>
        <w:rPr>
          <w:b/>
          <w:spacing w:val="-12"/>
          <w:sz w:val="21"/>
        </w:rPr>
        <w:t xml:space="preserve"> </w:t>
      </w:r>
      <w:r>
        <w:rPr>
          <w:sz w:val="21"/>
        </w:rPr>
        <w:t>(international</w:t>
      </w:r>
      <w:r>
        <w:rPr>
          <w:spacing w:val="-12"/>
          <w:sz w:val="21"/>
        </w:rPr>
        <w:t xml:space="preserve"> </w:t>
      </w:r>
      <w:r>
        <w:rPr>
          <w:sz w:val="21"/>
        </w:rPr>
        <w:t>affairs</w:t>
      </w:r>
      <w:r>
        <w:rPr>
          <w:spacing w:val="-12"/>
          <w:sz w:val="21"/>
        </w:rPr>
        <w:t xml:space="preserve"> </w:t>
      </w:r>
      <w:r>
        <w:rPr>
          <w:sz w:val="21"/>
        </w:rPr>
        <w:t>officer/student</w:t>
      </w:r>
      <w:r>
        <w:rPr>
          <w:spacing w:val="-12"/>
          <w:sz w:val="21"/>
        </w:rPr>
        <w:t xml:space="preserve"> </w:t>
      </w:r>
      <w:r>
        <w:rPr>
          <w:sz w:val="21"/>
        </w:rPr>
        <w:t>exchange coordinator) who is responsible for correspondence.</w:t>
      </w:r>
    </w:p>
    <w:p>
      <w:pPr>
        <w:spacing w:before="9" w:after="0" w:line="240" w:lineRule="auto"/>
        <w:rPr>
          <w:sz w:val="19"/>
        </w:rPr>
      </w:pPr>
    </w:p>
    <w:tbl>
      <w:tblPr>
        <w:tblStyle w:val="3"/>
        <w:tblW w:w="0" w:type="auto"/>
        <w:tblInd w:w="3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5"/>
        <w:gridCol w:w="3088"/>
        <w:gridCol w:w="1439"/>
        <w:gridCol w:w="28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495" w:type="dxa"/>
          </w:tcPr>
          <w:p>
            <w:pPr>
              <w:pStyle w:val="7"/>
              <w:spacing w:before="17"/>
              <w:ind w:left="127"/>
              <w:rPr>
                <w:sz w:val="21"/>
              </w:rPr>
            </w:pPr>
            <w:r>
              <w:rPr>
                <w:spacing w:val="-4"/>
                <w:sz w:val="21"/>
              </w:rPr>
              <w:t>Name</w:t>
            </w:r>
          </w:p>
          <w:p>
            <w:pPr>
              <w:pStyle w:val="7"/>
              <w:spacing w:before="10"/>
              <w:ind w:left="122"/>
              <w:rPr>
                <w:sz w:val="21"/>
              </w:rPr>
            </w:pPr>
            <w:r>
              <w:rPr>
                <w:sz w:val="21"/>
              </w:rPr>
              <w:t>(Mr.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Miss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Mrs.)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495" w:type="dxa"/>
          </w:tcPr>
          <w:p>
            <w:pPr>
              <w:pStyle w:val="7"/>
              <w:spacing w:before="13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Position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spacing w:line="239" w:lineRule="exact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2495" w:type="dxa"/>
          </w:tcPr>
          <w:p>
            <w:pPr>
              <w:pStyle w:val="7"/>
              <w:spacing w:before="24"/>
              <w:ind w:left="117"/>
              <w:rPr>
                <w:sz w:val="21"/>
              </w:rPr>
            </w:pPr>
            <w:r>
              <w:rPr>
                <w:spacing w:val="-2"/>
                <w:sz w:val="21"/>
              </w:rPr>
              <w:t>Office/Department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95" w:type="dxa"/>
          </w:tcPr>
          <w:p>
            <w:pPr>
              <w:pStyle w:val="7"/>
              <w:spacing w:before="24"/>
              <w:ind w:left="117"/>
              <w:rPr>
                <w:sz w:val="21"/>
              </w:rPr>
            </w:pPr>
            <w:r>
              <w:rPr>
                <w:spacing w:val="-2"/>
                <w:sz w:val="21"/>
              </w:rPr>
              <w:t>Correspondence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address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2495" w:type="dxa"/>
          </w:tcPr>
          <w:p>
            <w:pPr>
              <w:pStyle w:val="7"/>
              <w:spacing w:before="46"/>
              <w:ind w:left="127"/>
              <w:rPr>
                <w:sz w:val="21"/>
              </w:rPr>
            </w:pPr>
            <w:r>
              <w:rPr>
                <w:sz w:val="21"/>
              </w:rPr>
              <w:t>Phone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3088" w:type="dxa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  <w:tc>
          <w:tcPr>
            <w:tcW w:w="1439" w:type="dxa"/>
          </w:tcPr>
          <w:p>
            <w:pPr>
              <w:pStyle w:val="7"/>
              <w:spacing w:before="46"/>
              <w:ind w:left="124"/>
              <w:rPr>
                <w:sz w:val="21"/>
              </w:rPr>
            </w:pPr>
            <w:r>
              <w:rPr>
                <w:sz w:val="21"/>
              </w:rPr>
              <w:t>Fax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number</w:t>
            </w:r>
          </w:p>
        </w:tc>
        <w:tc>
          <w:tcPr>
            <w:tcW w:w="2884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2495" w:type="dxa"/>
          </w:tcPr>
          <w:p>
            <w:pPr>
              <w:pStyle w:val="7"/>
              <w:spacing w:before="46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E-mail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address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2495" w:type="dxa"/>
          </w:tcPr>
          <w:p>
            <w:pPr>
              <w:pStyle w:val="7"/>
              <w:spacing w:before="24"/>
              <w:ind w:left="117"/>
              <w:rPr>
                <w:sz w:val="21"/>
              </w:rPr>
            </w:pPr>
            <w:r>
              <w:rPr>
                <w:sz w:val="21"/>
              </w:rPr>
              <w:t>Signature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&amp;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Stamp</w:t>
            </w:r>
          </w:p>
        </w:tc>
        <w:tc>
          <w:tcPr>
            <w:tcW w:w="7411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before="13" w:line="240" w:lineRule="auto"/>
        <w:rPr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501"/>
        </w:tabs>
        <w:spacing w:before="0" w:after="0" w:line="240" w:lineRule="auto"/>
        <w:ind w:left="501" w:right="0" w:hanging="287"/>
        <w:jc w:val="left"/>
        <w:rPr>
          <w:b/>
          <w:sz w:val="21"/>
        </w:rPr>
      </w:pPr>
      <w:bookmarkStart w:id="7" w:name="F.   COURSE INFORMATION FOR TRANSFER OF "/>
      <w:bookmarkEnd w:id="7"/>
      <w:r>
        <w:rPr>
          <w:b/>
          <w:sz w:val="21"/>
        </w:rPr>
        <w:t>COURSE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INFORMATION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FOR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TRANSFER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12"/>
          <w:sz w:val="21"/>
        </w:rPr>
        <w:t xml:space="preserve"> </w:t>
      </w:r>
      <w:r>
        <w:rPr>
          <w:b/>
          <w:spacing w:val="-2"/>
          <w:sz w:val="21"/>
        </w:rPr>
        <w:t>CREDIT</w:t>
      </w:r>
    </w:p>
    <w:p>
      <w:pPr>
        <w:spacing w:before="8"/>
        <w:ind w:left="636" w:right="0" w:firstLine="0"/>
        <w:jc w:val="left"/>
        <w:rPr>
          <w:i/>
          <w:sz w:val="21"/>
        </w:rPr>
      </w:pPr>
      <w:r>
        <w:rPr>
          <w:i/>
          <w:sz w:val="21"/>
        </w:rPr>
        <w:t>(to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be</w:t>
      </w:r>
      <w:r>
        <w:rPr>
          <w:i/>
          <w:spacing w:val="-10"/>
          <w:sz w:val="21"/>
        </w:rPr>
        <w:t xml:space="preserve"> </w:t>
      </w:r>
      <w:r>
        <w:rPr>
          <w:i/>
          <w:sz w:val="21"/>
        </w:rPr>
        <w:t>completed</w:t>
      </w:r>
      <w:r>
        <w:rPr>
          <w:i/>
          <w:spacing w:val="-9"/>
          <w:sz w:val="21"/>
        </w:rPr>
        <w:t xml:space="preserve"> </w:t>
      </w:r>
      <w:r>
        <w:rPr>
          <w:i/>
          <w:sz w:val="21"/>
        </w:rPr>
        <w:t>by</w:t>
      </w:r>
      <w:r>
        <w:rPr>
          <w:i/>
          <w:spacing w:val="-8"/>
          <w:sz w:val="21"/>
        </w:rPr>
        <w:t xml:space="preserve"> </w:t>
      </w:r>
      <w:r>
        <w:rPr>
          <w:i/>
          <w:spacing w:val="-2"/>
          <w:sz w:val="21"/>
        </w:rPr>
        <w:t>student</w:t>
      </w:r>
    </w:p>
    <w:p>
      <w:pPr>
        <w:spacing w:before="3" w:line="240" w:lineRule="auto"/>
        <w:rPr>
          <w:i/>
          <w:sz w:val="21"/>
        </w:rPr>
      </w:pPr>
    </w:p>
    <w:p>
      <w:pPr>
        <w:spacing w:before="0"/>
        <w:ind w:left="644" w:right="0" w:firstLine="0"/>
        <w:jc w:val="left"/>
        <w:rPr>
          <w:sz w:val="21"/>
        </w:rPr>
      </w:pPr>
      <w:r>
        <w:rPr>
          <w:sz w:val="21"/>
        </w:rPr>
        <w:t>Fill</w:t>
      </w:r>
      <w:r>
        <w:rPr>
          <w:spacing w:val="2"/>
          <w:sz w:val="21"/>
        </w:rPr>
        <w:t xml:space="preserve"> </w:t>
      </w:r>
      <w:r>
        <w:rPr>
          <w:sz w:val="21"/>
        </w:rPr>
        <w:t>in</w:t>
      </w:r>
      <w:r>
        <w:rPr>
          <w:spacing w:val="-9"/>
          <w:sz w:val="21"/>
        </w:rPr>
        <w:t xml:space="preserve"> </w:t>
      </w:r>
      <w:r>
        <w:rPr>
          <w:sz w:val="21"/>
        </w:rPr>
        <w:t>the</w:t>
      </w:r>
      <w:r>
        <w:rPr>
          <w:spacing w:val="-9"/>
          <w:sz w:val="21"/>
        </w:rPr>
        <w:t xml:space="preserve"> </w:t>
      </w:r>
      <w:r>
        <w:rPr>
          <w:sz w:val="21"/>
        </w:rPr>
        <w:t>course</w:t>
      </w:r>
      <w:r>
        <w:rPr>
          <w:spacing w:val="-8"/>
          <w:sz w:val="21"/>
        </w:rPr>
        <w:t xml:space="preserve"> </w:t>
      </w:r>
      <w:r>
        <w:rPr>
          <w:sz w:val="21"/>
        </w:rPr>
        <w:t>of</w:t>
      </w:r>
      <w:r>
        <w:rPr>
          <w:spacing w:val="-7"/>
          <w:sz w:val="21"/>
        </w:rPr>
        <w:t xml:space="preserve"> </w:t>
      </w:r>
      <w:r>
        <w:rPr>
          <w:sz w:val="21"/>
        </w:rPr>
        <w:t>the</w:t>
      </w:r>
      <w:r>
        <w:rPr>
          <w:spacing w:val="4"/>
          <w:sz w:val="21"/>
        </w:rPr>
        <w:t xml:space="preserve"> </w:t>
      </w:r>
      <w:r>
        <w:rPr>
          <w:sz w:val="21"/>
        </w:rPr>
        <w:t>University</w:t>
      </w:r>
      <w:r>
        <w:rPr>
          <w:spacing w:val="8"/>
          <w:sz w:val="21"/>
        </w:rPr>
        <w:t xml:space="preserve"> </w:t>
      </w:r>
      <w:r>
        <w:rPr>
          <w:sz w:val="21"/>
        </w:rPr>
        <w:t>Putra</w:t>
      </w:r>
      <w:r>
        <w:rPr>
          <w:spacing w:val="10"/>
          <w:sz w:val="21"/>
        </w:rPr>
        <w:t xml:space="preserve"> </w:t>
      </w:r>
      <w:r>
        <w:rPr>
          <w:sz w:val="21"/>
        </w:rPr>
        <w:t>Malaysia</w:t>
      </w:r>
      <w:r>
        <w:rPr>
          <w:spacing w:val="-10"/>
          <w:sz w:val="21"/>
        </w:rPr>
        <w:t xml:space="preserve"> </w:t>
      </w:r>
      <w:r>
        <w:rPr>
          <w:sz w:val="21"/>
        </w:rPr>
        <w:t>to</w:t>
      </w:r>
      <w:r>
        <w:rPr>
          <w:spacing w:val="7"/>
          <w:sz w:val="21"/>
        </w:rPr>
        <w:t xml:space="preserve"> </w:t>
      </w:r>
      <w:r>
        <w:rPr>
          <w:sz w:val="21"/>
        </w:rPr>
        <w:t>betaken</w:t>
      </w:r>
      <w:r>
        <w:rPr>
          <w:spacing w:val="6"/>
          <w:sz w:val="21"/>
        </w:rPr>
        <w:t xml:space="preserve"> </w:t>
      </w:r>
      <w:r>
        <w:rPr>
          <w:sz w:val="21"/>
        </w:rPr>
        <w:t>in</w:t>
      </w:r>
      <w:r>
        <w:rPr>
          <w:spacing w:val="-8"/>
          <w:sz w:val="21"/>
        </w:rPr>
        <w:t xml:space="preserve"> </w:t>
      </w:r>
      <w:r>
        <w:rPr>
          <w:sz w:val="21"/>
        </w:rPr>
        <w:t>the</w:t>
      </w:r>
      <w:r>
        <w:rPr>
          <w:spacing w:val="-11"/>
          <w:sz w:val="21"/>
        </w:rPr>
        <w:t xml:space="preserve"> </w:t>
      </w:r>
      <w:r>
        <w:rPr>
          <w:sz w:val="21"/>
        </w:rPr>
        <w:t>space</w:t>
      </w:r>
      <w:r>
        <w:rPr>
          <w:spacing w:val="7"/>
          <w:sz w:val="21"/>
        </w:rPr>
        <w:t xml:space="preserve"> </w:t>
      </w:r>
      <w:r>
        <w:rPr>
          <w:spacing w:val="-2"/>
          <w:sz w:val="21"/>
        </w:rPr>
        <w:t>provided.</w:t>
      </w:r>
    </w:p>
    <w:p>
      <w:pPr>
        <w:spacing w:before="244" w:after="0" w:line="240" w:lineRule="auto"/>
        <w:rPr>
          <w:sz w:val="20"/>
        </w:rPr>
      </w:pPr>
    </w:p>
    <w:tbl>
      <w:tblPr>
        <w:tblStyle w:val="3"/>
        <w:tblW w:w="0" w:type="auto"/>
        <w:tblInd w:w="3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132"/>
        <w:gridCol w:w="6661"/>
        <w:gridCol w:w="11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56" w:type="dxa"/>
          </w:tcPr>
          <w:p>
            <w:pPr>
              <w:pStyle w:val="7"/>
              <w:spacing w:before="19"/>
              <w:ind w:right="262"/>
              <w:jc w:val="righ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No.</w:t>
            </w:r>
          </w:p>
        </w:tc>
        <w:tc>
          <w:tcPr>
            <w:tcW w:w="1132" w:type="dxa"/>
          </w:tcPr>
          <w:p>
            <w:pPr>
              <w:pStyle w:val="7"/>
              <w:spacing w:before="64" w:line="229" w:lineRule="exact"/>
              <w:ind w:left="26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Course</w:t>
            </w:r>
          </w:p>
          <w:p>
            <w:pPr>
              <w:pStyle w:val="7"/>
              <w:spacing w:line="208" w:lineRule="exact"/>
              <w:ind w:left="351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Code</w:t>
            </w:r>
          </w:p>
        </w:tc>
        <w:tc>
          <w:tcPr>
            <w:tcW w:w="6661" w:type="dxa"/>
          </w:tcPr>
          <w:p>
            <w:pPr>
              <w:pStyle w:val="7"/>
              <w:spacing w:before="19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Course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Name</w:t>
            </w:r>
          </w:p>
        </w:tc>
        <w:tc>
          <w:tcPr>
            <w:tcW w:w="1139" w:type="dxa"/>
          </w:tcPr>
          <w:p>
            <w:pPr>
              <w:pStyle w:val="7"/>
              <w:spacing w:before="16"/>
              <w:ind w:left="312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Credit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56" w:type="dxa"/>
          </w:tcPr>
          <w:p>
            <w:pPr>
              <w:pStyle w:val="7"/>
              <w:spacing w:before="106"/>
              <w:ind w:right="205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spacing w:line="240" w:lineRule="exact"/>
              <w:ind w:left="1"/>
              <w:rPr>
                <w:rFonts w:ascii="Arial MT"/>
                <w:sz w:val="21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</w:tcPr>
          <w:p>
            <w:pPr>
              <w:pStyle w:val="7"/>
              <w:spacing w:before="112"/>
              <w:ind w:right="212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56" w:type="dxa"/>
          </w:tcPr>
          <w:p>
            <w:pPr>
              <w:pStyle w:val="7"/>
              <w:spacing w:before="103"/>
              <w:ind w:right="210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56" w:type="dxa"/>
          </w:tcPr>
          <w:p>
            <w:pPr>
              <w:pStyle w:val="7"/>
              <w:spacing w:before="108"/>
              <w:ind w:right="217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</w:tcPr>
          <w:p>
            <w:pPr>
              <w:pStyle w:val="7"/>
              <w:spacing w:before="113"/>
              <w:ind w:right="210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56" w:type="dxa"/>
          </w:tcPr>
          <w:p>
            <w:pPr>
              <w:pStyle w:val="7"/>
              <w:spacing w:before="106"/>
              <w:ind w:right="212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856" w:type="dxa"/>
          </w:tcPr>
          <w:p>
            <w:pPr>
              <w:pStyle w:val="7"/>
              <w:spacing w:before="107"/>
              <w:ind w:right="212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856" w:type="dxa"/>
          </w:tcPr>
          <w:p>
            <w:pPr>
              <w:pStyle w:val="7"/>
              <w:spacing w:before="107"/>
              <w:ind w:right="212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8.</w:t>
            </w:r>
          </w:p>
        </w:tc>
        <w:tc>
          <w:tcPr>
            <w:tcW w:w="113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66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400" w:right="260" w:bottom="1280" w:left="1240" w:header="0" w:footer="1089" w:gutter="0"/>
          <w:cols w:space="720" w:num="1"/>
        </w:sectPr>
      </w:pPr>
    </w:p>
    <w:p>
      <w:pPr>
        <w:pStyle w:val="6"/>
        <w:numPr>
          <w:ilvl w:val="0"/>
          <w:numId w:val="1"/>
        </w:numPr>
        <w:tabs>
          <w:tab w:val="left" w:pos="532"/>
        </w:tabs>
        <w:spacing w:before="35" w:after="0" w:line="240" w:lineRule="auto"/>
        <w:ind w:left="532" w:right="0" w:hanging="325"/>
        <w:jc w:val="left"/>
        <w:rPr>
          <w:b/>
          <w:sz w:val="21"/>
        </w:rPr>
      </w:pPr>
      <w:bookmarkStart w:id="8" w:name="G.   ACADEMIC ADVISOR INFORMATION"/>
      <w:bookmarkEnd w:id="8"/>
      <w:r>
        <w:rPr>
          <w:b/>
          <w:sz w:val="21"/>
        </w:rPr>
        <w:t>ACADEMIC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ADVISOR</w:t>
      </w:r>
      <w:r>
        <w:rPr>
          <w:b/>
          <w:spacing w:val="3"/>
          <w:sz w:val="21"/>
        </w:rPr>
        <w:t xml:space="preserve"> </w:t>
      </w:r>
      <w:r>
        <w:rPr>
          <w:b/>
          <w:spacing w:val="-2"/>
          <w:sz w:val="21"/>
        </w:rPr>
        <w:t>INFORMATION</w:t>
      </w:r>
    </w:p>
    <w:p>
      <w:pPr>
        <w:spacing w:before="8"/>
        <w:ind w:left="211" w:right="0" w:firstLine="0"/>
        <w:jc w:val="left"/>
        <w:rPr>
          <w:i/>
          <w:sz w:val="21"/>
        </w:rPr>
      </w:pPr>
      <w:r>
        <w:rPr>
          <w:i/>
          <w:sz w:val="21"/>
        </w:rPr>
        <w:t>(to</w:t>
      </w:r>
      <w:r>
        <w:rPr>
          <w:i/>
          <w:spacing w:val="-9"/>
          <w:sz w:val="21"/>
        </w:rPr>
        <w:t xml:space="preserve"> </w:t>
      </w:r>
      <w:r>
        <w:rPr>
          <w:i/>
          <w:sz w:val="21"/>
        </w:rPr>
        <w:t>be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completed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by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the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Dean</w:t>
      </w:r>
      <w:r>
        <w:rPr>
          <w:i/>
          <w:spacing w:val="2"/>
          <w:sz w:val="21"/>
        </w:rPr>
        <w:t xml:space="preserve"> </w:t>
      </w:r>
      <w:r>
        <w:rPr>
          <w:i/>
          <w:sz w:val="21"/>
        </w:rPr>
        <w:t>of</w:t>
      </w:r>
      <w:r>
        <w:rPr>
          <w:i/>
          <w:spacing w:val="-13"/>
          <w:sz w:val="21"/>
        </w:rPr>
        <w:t xml:space="preserve"> </w:t>
      </w:r>
      <w:r>
        <w:rPr>
          <w:i/>
          <w:sz w:val="21"/>
        </w:rPr>
        <w:t>the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respective</w:t>
      </w:r>
      <w:r>
        <w:rPr>
          <w:i/>
          <w:spacing w:val="7"/>
          <w:sz w:val="21"/>
        </w:rPr>
        <w:t xml:space="preserve"> </w:t>
      </w:r>
      <w:r>
        <w:rPr>
          <w:i/>
          <w:spacing w:val="-2"/>
          <w:sz w:val="21"/>
        </w:rPr>
        <w:t>universities)</w:t>
      </w:r>
    </w:p>
    <w:p>
      <w:pPr>
        <w:spacing w:before="0" w:after="0" w:line="240" w:lineRule="auto"/>
        <w:rPr>
          <w:i/>
          <w:sz w:val="19"/>
        </w:rPr>
      </w:pPr>
    </w:p>
    <w:tbl>
      <w:tblPr>
        <w:tblStyle w:val="3"/>
        <w:tblW w:w="0" w:type="auto"/>
        <w:tblInd w:w="2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2"/>
        <w:gridCol w:w="46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242" w:type="dxa"/>
            <w:tcBorders>
              <w:bottom w:val="nil"/>
              <w:right w:val="single" w:color="000000" w:sz="4" w:space="0"/>
            </w:tcBorders>
          </w:tcPr>
          <w:p>
            <w:pPr>
              <w:pStyle w:val="7"/>
              <w:spacing w:before="18"/>
              <w:ind w:left="122"/>
              <w:rPr>
                <w:b/>
                <w:sz w:val="21"/>
              </w:rPr>
            </w:pPr>
            <w:r>
              <w:rPr>
                <w:b/>
                <w:sz w:val="21"/>
              </w:rPr>
              <w:t>NAME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z w:val="21"/>
              </w:rPr>
              <w:t>HOME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INSTITUTION:</w:t>
            </w:r>
          </w:p>
        </w:tc>
        <w:tc>
          <w:tcPr>
            <w:tcW w:w="4683" w:type="dxa"/>
            <w:tcBorders>
              <w:left w:val="single" w:color="000000" w:sz="4" w:space="0"/>
              <w:bottom w:val="nil"/>
            </w:tcBorders>
          </w:tcPr>
          <w:p>
            <w:pPr>
              <w:pStyle w:val="7"/>
              <w:spacing w:before="18"/>
              <w:ind w:left="119"/>
              <w:rPr>
                <w:b/>
                <w:sz w:val="21"/>
              </w:rPr>
            </w:pPr>
            <w:r>
              <w:rPr>
                <w:b/>
                <w:sz w:val="21"/>
              </w:rPr>
              <w:t>UNIVERSITI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PUTRA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MALAYSIA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242" w:type="dxa"/>
            <w:tcBorders>
              <w:top w:val="nil"/>
              <w:bottom w:val="nil"/>
              <w:right w:val="single" w:color="000000" w:sz="4" w:space="0"/>
            </w:tcBorders>
          </w:tcPr>
          <w:p>
            <w:pPr>
              <w:pStyle w:val="7"/>
              <w:spacing w:before="105"/>
              <w:rPr>
                <w:i/>
                <w:sz w:val="21"/>
              </w:rPr>
            </w:pPr>
          </w:p>
          <w:p>
            <w:pPr>
              <w:pStyle w:val="7"/>
              <w:spacing w:before="1"/>
              <w:ind w:left="127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  <w:tc>
          <w:tcPr>
            <w:tcW w:w="4683" w:type="dxa"/>
            <w:tcBorders>
              <w:top w:val="nil"/>
              <w:left w:val="single" w:color="000000" w:sz="4" w:space="0"/>
              <w:bottom w:val="nil"/>
            </w:tcBorders>
          </w:tcPr>
          <w:p>
            <w:pPr>
              <w:pStyle w:val="7"/>
              <w:spacing w:before="105"/>
              <w:rPr>
                <w:i/>
                <w:sz w:val="21"/>
              </w:rPr>
            </w:pPr>
          </w:p>
          <w:p>
            <w:pPr>
              <w:pStyle w:val="7"/>
              <w:spacing w:before="1"/>
              <w:ind w:left="122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242" w:type="dxa"/>
            <w:tcBorders>
              <w:top w:val="nil"/>
              <w:bottom w:val="nil"/>
              <w:right w:val="single" w:color="000000" w:sz="4" w:space="0"/>
            </w:tcBorders>
          </w:tcPr>
          <w:p>
            <w:pPr>
              <w:pStyle w:val="7"/>
              <w:spacing w:before="110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Position:</w:t>
            </w:r>
          </w:p>
        </w:tc>
        <w:tc>
          <w:tcPr>
            <w:tcW w:w="4683" w:type="dxa"/>
            <w:tcBorders>
              <w:top w:val="nil"/>
              <w:left w:val="single" w:color="000000" w:sz="4" w:space="0"/>
              <w:bottom w:val="nil"/>
            </w:tcBorders>
          </w:tcPr>
          <w:p>
            <w:pPr>
              <w:pStyle w:val="7"/>
              <w:spacing w:before="110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Position: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242" w:type="dxa"/>
            <w:tcBorders>
              <w:top w:val="nil"/>
              <w:bottom w:val="nil"/>
              <w:right w:val="single" w:color="000000" w:sz="4" w:space="0"/>
            </w:tcBorders>
          </w:tcPr>
          <w:p>
            <w:pPr>
              <w:pStyle w:val="7"/>
              <w:spacing w:before="99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Department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  <w:tc>
          <w:tcPr>
            <w:tcW w:w="4683" w:type="dxa"/>
            <w:tcBorders>
              <w:top w:val="nil"/>
              <w:left w:val="single" w:color="000000" w:sz="4" w:space="0"/>
              <w:bottom w:val="nil"/>
            </w:tcBorders>
          </w:tcPr>
          <w:p>
            <w:pPr>
              <w:pStyle w:val="7"/>
              <w:spacing w:before="99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Department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5242" w:type="dxa"/>
            <w:tcBorders>
              <w:top w:val="nil"/>
              <w:right w:val="single" w:color="000000" w:sz="4" w:space="0"/>
            </w:tcBorders>
          </w:tcPr>
          <w:p>
            <w:pPr>
              <w:pStyle w:val="7"/>
              <w:spacing w:before="134"/>
              <w:ind w:left="127"/>
              <w:rPr>
                <w:sz w:val="21"/>
              </w:rPr>
            </w:pPr>
            <w:r>
              <w:rPr>
                <w:sz w:val="21"/>
              </w:rPr>
              <w:t>Email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Address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  <w:tc>
          <w:tcPr>
            <w:tcW w:w="4683" w:type="dxa"/>
            <w:tcBorders>
              <w:top w:val="nil"/>
              <w:left w:val="single" w:color="000000" w:sz="4" w:space="0"/>
            </w:tcBorders>
          </w:tcPr>
          <w:p>
            <w:pPr>
              <w:pStyle w:val="7"/>
              <w:spacing w:before="134"/>
              <w:ind w:left="122"/>
              <w:rPr>
                <w:sz w:val="21"/>
              </w:rPr>
            </w:pPr>
            <w:r>
              <w:rPr>
                <w:sz w:val="21"/>
              </w:rPr>
              <w:t>Email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Address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:</w:t>
            </w:r>
          </w:p>
        </w:tc>
      </w:tr>
    </w:tbl>
    <w:p>
      <w:pPr>
        <w:spacing w:before="0" w:line="240" w:lineRule="auto"/>
        <w:rPr>
          <w:i/>
          <w:sz w:val="21"/>
        </w:rPr>
      </w:pPr>
    </w:p>
    <w:p>
      <w:pPr>
        <w:spacing w:before="17" w:line="240" w:lineRule="auto"/>
        <w:rPr>
          <w:i/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532"/>
        </w:tabs>
        <w:spacing w:before="1" w:after="0" w:line="240" w:lineRule="auto"/>
        <w:ind w:left="532" w:right="0" w:hanging="318"/>
        <w:jc w:val="left"/>
        <w:rPr>
          <w:b/>
          <w:sz w:val="21"/>
        </w:rPr>
      </w:pPr>
      <w:bookmarkStart w:id="9" w:name="H.   TO BE COMPLETED BY DEAN OF FACULTY"/>
      <w:bookmarkEnd w:id="9"/>
      <w:r>
        <w:rPr>
          <w:b/>
          <w:sz w:val="21"/>
        </w:rPr>
        <w:t>TO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BE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COMPLETED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BY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DEAN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1"/>
          <w:sz w:val="21"/>
        </w:rPr>
        <w:t xml:space="preserve"> </w:t>
      </w:r>
      <w:r>
        <w:rPr>
          <w:b/>
          <w:spacing w:val="-2"/>
          <w:sz w:val="21"/>
        </w:rPr>
        <w:t>FACULTY</w:t>
      </w:r>
    </w:p>
    <w:p>
      <w:pPr>
        <w:spacing w:before="11" w:after="0" w:line="240" w:lineRule="auto"/>
        <w:rPr>
          <w:b/>
          <w:sz w:val="19"/>
        </w:rPr>
      </w:pPr>
    </w:p>
    <w:tbl>
      <w:tblPr>
        <w:tblStyle w:val="3"/>
        <w:tblW w:w="0" w:type="auto"/>
        <w:tblInd w:w="2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2"/>
        <w:gridCol w:w="46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242" w:type="dxa"/>
            <w:tcBorders>
              <w:right w:val="single" w:color="000000" w:sz="4" w:space="0"/>
            </w:tcBorders>
          </w:tcPr>
          <w:p>
            <w:pPr>
              <w:pStyle w:val="7"/>
              <w:spacing w:before="14"/>
              <w:rPr>
                <w:b/>
                <w:sz w:val="21"/>
              </w:rPr>
            </w:pPr>
          </w:p>
          <w:p>
            <w:pPr>
              <w:pStyle w:val="7"/>
              <w:ind w:left="127"/>
              <w:rPr>
                <w:sz w:val="21"/>
              </w:rPr>
            </w:pPr>
            <w:r>
              <w:rPr>
                <w:sz w:val="21"/>
              </w:rPr>
              <w:t>HOME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INSTITUTION:</w:t>
            </w:r>
          </w:p>
        </w:tc>
        <w:tc>
          <w:tcPr>
            <w:tcW w:w="4683" w:type="dxa"/>
            <w:tcBorders>
              <w:left w:val="single" w:color="000000" w:sz="4" w:space="0"/>
            </w:tcBorders>
          </w:tcPr>
          <w:p>
            <w:pPr>
              <w:pStyle w:val="7"/>
              <w:spacing w:before="14"/>
              <w:rPr>
                <w:b/>
                <w:sz w:val="21"/>
              </w:rPr>
            </w:pPr>
          </w:p>
          <w:p>
            <w:pPr>
              <w:pStyle w:val="7"/>
              <w:ind w:left="122"/>
              <w:rPr>
                <w:sz w:val="21"/>
              </w:rPr>
            </w:pPr>
            <w:r>
              <w:rPr>
                <w:sz w:val="21"/>
              </w:rPr>
              <w:t>UNIVERSITI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PUTRA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MALAYSIA: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7" w:hRule="atLeast"/>
        </w:trPr>
        <w:tc>
          <w:tcPr>
            <w:tcW w:w="5242" w:type="dxa"/>
            <w:tcBorders>
              <w:right w:val="single" w:color="000000" w:sz="4" w:space="0"/>
            </w:tcBorders>
          </w:tcPr>
          <w:p>
            <w:pPr>
              <w:pStyle w:val="7"/>
              <w:spacing w:before="22"/>
              <w:ind w:left="127"/>
              <w:rPr>
                <w:sz w:val="21"/>
              </w:rPr>
            </w:pPr>
            <w:r>
              <w:rPr>
                <w:sz w:val="21"/>
              </w:rPr>
              <w:t>I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hereby</w:t>
            </w:r>
          </w:p>
          <w:p>
            <w:pPr>
              <w:pStyle w:val="7"/>
              <w:spacing w:before="52"/>
              <w:rPr>
                <w:b/>
                <w:sz w:val="21"/>
              </w:rPr>
            </w:pP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365"/>
                <w:tab w:val="left" w:pos="424"/>
              </w:tabs>
              <w:spacing w:before="0" w:after="0" w:line="213" w:lineRule="auto"/>
              <w:ind w:left="365" w:right="1249" w:hanging="240"/>
              <w:jc w:val="left"/>
              <w:rPr>
                <w:sz w:val="21"/>
              </w:rPr>
            </w:pPr>
            <w:r>
              <w:rPr>
                <w:sz w:val="21"/>
              </w:rPr>
              <w:tab/>
            </w:r>
            <w:r>
              <w:rPr>
                <w:sz w:val="21"/>
              </w:rPr>
              <w:t>Support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application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credit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transfer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spacing w:before="52"/>
              <w:rPr>
                <w:b/>
                <w:sz w:val="21"/>
              </w:rPr>
            </w:pP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348"/>
                <w:tab w:val="left" w:pos="409"/>
              </w:tabs>
              <w:spacing w:before="0" w:after="0" w:line="232" w:lineRule="auto"/>
              <w:ind w:left="348" w:right="919" w:hanging="224"/>
              <w:jc w:val="left"/>
              <w:rPr>
                <w:sz w:val="21"/>
              </w:rPr>
            </w:pPr>
            <w:r>
              <w:rPr>
                <w:sz w:val="21"/>
              </w:rPr>
              <w:tab/>
            </w:r>
            <w:r>
              <w:rPr>
                <w:sz w:val="21"/>
              </w:rPr>
              <w:t>Support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application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UPM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non-credit transfer basis</w:t>
            </w:r>
          </w:p>
        </w:tc>
        <w:tc>
          <w:tcPr>
            <w:tcW w:w="4683" w:type="dxa"/>
            <w:tcBorders>
              <w:left w:val="single" w:color="000000" w:sz="4" w:space="0"/>
            </w:tcBorders>
          </w:tcPr>
          <w:p>
            <w:pPr>
              <w:pStyle w:val="7"/>
              <w:spacing w:before="22"/>
              <w:ind w:left="122"/>
              <w:rPr>
                <w:sz w:val="21"/>
              </w:rPr>
            </w:pPr>
            <w:r>
              <w:rPr>
                <w:sz w:val="21"/>
              </w:rPr>
              <w:t>I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hereby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certify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following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items:</w:t>
            </w:r>
          </w:p>
          <w:p>
            <w:pPr>
              <w:pStyle w:val="7"/>
              <w:spacing w:before="52"/>
              <w:rPr>
                <w:b/>
                <w:sz w:val="21"/>
              </w:rPr>
            </w:pP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362"/>
                <w:tab w:val="left" w:pos="405"/>
              </w:tabs>
              <w:spacing w:before="0" w:after="0" w:line="213" w:lineRule="auto"/>
              <w:ind w:left="362" w:right="1199" w:hanging="240"/>
              <w:jc w:val="left"/>
              <w:rPr>
                <w:sz w:val="21"/>
              </w:rPr>
            </w:pPr>
            <w:r>
              <w:rPr>
                <w:sz w:val="21"/>
              </w:rPr>
              <w:tab/>
            </w:r>
            <w:r>
              <w:rPr>
                <w:sz w:val="21"/>
              </w:rPr>
              <w:t>Support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application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Inbound </w:t>
            </w:r>
            <w:r>
              <w:rPr>
                <w:spacing w:val="-2"/>
                <w:sz w:val="21"/>
              </w:rPr>
              <w:t>programme</w:t>
            </w:r>
          </w:p>
          <w:p>
            <w:pPr>
              <w:pStyle w:val="7"/>
              <w:spacing w:before="53"/>
              <w:rPr>
                <w:b/>
                <w:sz w:val="21"/>
              </w:rPr>
            </w:pP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362"/>
                <w:tab w:val="left" w:pos="429"/>
              </w:tabs>
              <w:spacing w:before="0" w:after="0" w:line="216" w:lineRule="auto"/>
              <w:ind w:left="362" w:right="1350" w:hanging="240"/>
              <w:jc w:val="left"/>
              <w:rPr>
                <w:sz w:val="21"/>
              </w:rPr>
            </w:pP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Reject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this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application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for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Inbound Programme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5242" w:type="dxa"/>
            <w:tcBorders>
              <w:right w:val="single" w:color="000000" w:sz="4" w:space="0"/>
            </w:tcBorders>
          </w:tcPr>
          <w:p>
            <w:pPr>
              <w:pStyle w:val="7"/>
              <w:spacing w:before="24"/>
              <w:ind w:left="127"/>
              <w:rPr>
                <w:sz w:val="21"/>
              </w:rPr>
            </w:pPr>
            <w:r>
              <w:rPr>
                <w:sz w:val="21"/>
              </w:rPr>
              <w:t>Dean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Deputy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Dean's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signature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stamp:</w:t>
            </w:r>
          </w:p>
        </w:tc>
        <w:tc>
          <w:tcPr>
            <w:tcW w:w="4683" w:type="dxa"/>
            <w:tcBorders>
              <w:left w:val="single" w:color="000000" w:sz="4" w:space="0"/>
            </w:tcBorders>
          </w:tcPr>
          <w:p>
            <w:pPr>
              <w:pStyle w:val="7"/>
              <w:spacing w:before="24"/>
              <w:ind w:left="122"/>
              <w:rPr>
                <w:sz w:val="21"/>
              </w:rPr>
            </w:pPr>
            <w:r>
              <w:rPr>
                <w:sz w:val="21"/>
              </w:rPr>
              <w:t>Dean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Deputy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Dean's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signature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stamp: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242" w:type="dxa"/>
            <w:tcBorders>
              <w:right w:val="single" w:color="000000" w:sz="4" w:space="0"/>
            </w:tcBorders>
          </w:tcPr>
          <w:p>
            <w:pPr>
              <w:pStyle w:val="7"/>
              <w:spacing w:before="16"/>
              <w:rPr>
                <w:b/>
                <w:sz w:val="21"/>
              </w:rPr>
            </w:pPr>
          </w:p>
          <w:p>
            <w:pPr>
              <w:pStyle w:val="7"/>
              <w:spacing w:before="1"/>
              <w:ind w:left="127"/>
              <w:rPr>
                <w:sz w:val="21"/>
              </w:rPr>
            </w:pPr>
            <w:r>
              <w:rPr>
                <w:spacing w:val="-2"/>
                <w:sz w:val="21"/>
              </w:rPr>
              <w:t>Date:</w:t>
            </w:r>
          </w:p>
        </w:tc>
        <w:tc>
          <w:tcPr>
            <w:tcW w:w="4683" w:type="dxa"/>
            <w:tcBorders>
              <w:left w:val="single" w:color="000000" w:sz="4" w:space="0"/>
            </w:tcBorders>
          </w:tcPr>
          <w:p>
            <w:pPr>
              <w:pStyle w:val="7"/>
              <w:spacing w:before="16"/>
              <w:rPr>
                <w:b/>
                <w:sz w:val="21"/>
              </w:rPr>
            </w:pPr>
          </w:p>
          <w:p>
            <w:pPr>
              <w:pStyle w:val="7"/>
              <w:spacing w:before="1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Date:</w:t>
            </w:r>
          </w:p>
        </w:tc>
      </w:tr>
    </w:tbl>
    <w:p>
      <w:pPr>
        <w:spacing w:before="13" w:line="240" w:lineRule="auto"/>
        <w:rPr>
          <w:b/>
          <w:sz w:val="21"/>
        </w:rPr>
      </w:pPr>
    </w:p>
    <w:p>
      <w:pPr>
        <w:pStyle w:val="6"/>
        <w:numPr>
          <w:ilvl w:val="0"/>
          <w:numId w:val="1"/>
        </w:numPr>
        <w:tabs>
          <w:tab w:val="left" w:pos="454"/>
        </w:tabs>
        <w:spacing w:before="0" w:after="0" w:line="240" w:lineRule="auto"/>
        <w:ind w:left="454" w:right="0" w:hanging="240"/>
        <w:jc w:val="left"/>
        <w:rPr>
          <w:b/>
          <w:sz w:val="21"/>
        </w:rPr>
      </w:pPr>
      <w:bookmarkStart w:id="10" w:name="I.   Student Declaration"/>
      <w:bookmarkEnd w:id="10"/>
      <w:r>
        <w:rPr>
          <w:b/>
          <w:sz w:val="21"/>
        </w:rPr>
        <w:t>Student</w:t>
      </w:r>
      <w:r>
        <w:rPr>
          <w:b/>
          <w:spacing w:val="10"/>
          <w:sz w:val="21"/>
        </w:rPr>
        <w:t xml:space="preserve"> </w:t>
      </w:r>
      <w:r>
        <w:rPr>
          <w:b/>
          <w:spacing w:val="-2"/>
          <w:sz w:val="21"/>
        </w:rPr>
        <w:t>Declaration</w:t>
      </w:r>
    </w:p>
    <w:p>
      <w:pPr>
        <w:spacing w:before="11" w:line="240" w:lineRule="auto"/>
        <w:rPr>
          <w:b/>
          <w:sz w:val="21"/>
        </w:rPr>
      </w:pPr>
    </w:p>
    <w:p>
      <w:pPr>
        <w:spacing w:before="0"/>
        <w:ind w:left="113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I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hereby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declare</w:t>
      </w:r>
      <w:r>
        <w:rPr>
          <w:b/>
          <w:i/>
          <w:spacing w:val="-2"/>
          <w:sz w:val="21"/>
        </w:rPr>
        <w:t xml:space="preserve"> </w:t>
      </w:r>
      <w:r>
        <w:rPr>
          <w:b/>
          <w:i/>
          <w:sz w:val="21"/>
        </w:rPr>
        <w:t>that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the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information provided</w:t>
      </w:r>
      <w:r>
        <w:rPr>
          <w:b/>
          <w:i/>
          <w:spacing w:val="-2"/>
          <w:sz w:val="21"/>
        </w:rPr>
        <w:t xml:space="preserve"> </w:t>
      </w:r>
      <w:r>
        <w:rPr>
          <w:b/>
          <w:i/>
          <w:sz w:val="21"/>
        </w:rPr>
        <w:t>in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this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form</w:t>
      </w:r>
      <w:r>
        <w:rPr>
          <w:b/>
          <w:i/>
          <w:spacing w:val="-5"/>
          <w:sz w:val="21"/>
        </w:rPr>
        <w:t xml:space="preserve"> </w:t>
      </w:r>
      <w:r>
        <w:rPr>
          <w:b/>
          <w:i/>
          <w:sz w:val="21"/>
        </w:rPr>
        <w:t>is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pacing w:val="-2"/>
          <w:sz w:val="21"/>
        </w:rPr>
        <w:t>true.</w:t>
      </w:r>
    </w:p>
    <w:p>
      <w:pPr>
        <w:spacing w:before="0" w:line="240" w:lineRule="auto"/>
        <w:rPr>
          <w:b/>
          <w:i/>
          <w:sz w:val="21"/>
        </w:rPr>
      </w:pPr>
    </w:p>
    <w:p>
      <w:pPr>
        <w:tabs>
          <w:tab w:val="left" w:pos="1649"/>
          <w:tab w:val="left" w:pos="3048"/>
          <w:tab w:val="left" w:pos="5702"/>
          <w:tab w:val="left" w:pos="5976"/>
        </w:tabs>
        <w:spacing w:before="1" w:line="501" w:lineRule="auto"/>
        <w:ind w:left="216" w:right="3038" w:hanging="10"/>
        <w:jc w:val="left"/>
        <w:rPr>
          <w:spacing w:val="-4"/>
          <w:sz w:val="21"/>
        </w:rPr>
      </w:pPr>
      <w:r>
        <w:rPr>
          <w:spacing w:val="-2"/>
          <w:sz w:val="21"/>
        </w:rPr>
        <w:t>Signature</w:t>
      </w:r>
      <w:r>
        <w:rPr>
          <w:sz w:val="21"/>
        </w:rPr>
        <w:tab/>
      </w:r>
      <w:r>
        <w:rPr>
          <w:spacing w:val="-42"/>
          <w:sz w:val="21"/>
        </w:rPr>
        <w:t xml:space="preserve"> </w:t>
      </w:r>
      <w:r>
        <w:rPr>
          <w:sz w:val="21"/>
        </w:rPr>
        <w:t xml:space="preserve">: </w:t>
      </w:r>
      <w:r>
        <w:rPr>
          <w:rFonts w:ascii="Times New Roman"/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ab/>
      </w:r>
      <w:bookmarkStart w:id="11" w:name="_GoBack"/>
      <w:bookmarkEnd w:id="11"/>
      <w:r>
        <w:rPr>
          <w:spacing w:val="-4"/>
          <w:sz w:val="21"/>
        </w:rPr>
        <w:t>Date:</w:t>
      </w:r>
    </w:p>
    <w:p>
      <w:pPr>
        <w:tabs>
          <w:tab w:val="left" w:pos="1649"/>
          <w:tab w:val="left" w:pos="3048"/>
          <w:tab w:val="left" w:pos="5702"/>
          <w:tab w:val="left" w:pos="5976"/>
        </w:tabs>
        <w:spacing w:before="1" w:line="501" w:lineRule="auto"/>
        <w:ind w:left="216" w:right="3038" w:hanging="10"/>
        <w:jc w:val="left"/>
        <w:rPr>
          <w:sz w:val="21"/>
        </w:rPr>
      </w:pPr>
      <w:r>
        <w:rPr>
          <w:spacing w:val="-4"/>
          <w:sz w:val="21"/>
        </w:rPr>
        <w:t>Name</w:t>
      </w:r>
      <w:r>
        <w:rPr>
          <w:sz w:val="21"/>
        </w:rPr>
        <w:tab/>
      </w:r>
      <w:r>
        <w:rPr>
          <w:sz w:val="21"/>
        </w:rPr>
        <w:t>:</w:t>
      </w:r>
    </w:p>
    <w:p>
      <w:pPr>
        <w:spacing w:before="202"/>
        <w:ind w:left="204" w:right="0" w:firstLine="0"/>
        <w:jc w:val="left"/>
        <w:rPr>
          <w:b/>
          <w:i/>
          <w:sz w:val="21"/>
        </w:rPr>
      </w:pPr>
      <w:r>
        <w:rPr>
          <w:b/>
          <w:i/>
          <w:spacing w:val="-2"/>
          <w:sz w:val="21"/>
        </w:rPr>
        <w:t>NOTE:</w:t>
      </w:r>
    </w:p>
    <w:p>
      <w:pPr>
        <w:spacing w:before="8" w:line="255" w:lineRule="exact"/>
        <w:ind w:left="221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*</w:t>
      </w:r>
      <w:r>
        <w:rPr>
          <w:b/>
          <w:i/>
          <w:spacing w:val="57"/>
          <w:w w:val="150"/>
          <w:sz w:val="21"/>
        </w:rPr>
        <w:t xml:space="preserve"> </w:t>
      </w:r>
      <w:r>
        <w:rPr>
          <w:b/>
          <w:i/>
          <w:sz w:val="21"/>
        </w:rPr>
        <w:t>Incomplete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application</w:t>
      </w:r>
      <w:r>
        <w:rPr>
          <w:b/>
          <w:i/>
          <w:spacing w:val="-14"/>
          <w:sz w:val="21"/>
        </w:rPr>
        <w:t xml:space="preserve"> </w:t>
      </w:r>
      <w:r>
        <w:rPr>
          <w:b/>
          <w:i/>
          <w:sz w:val="21"/>
        </w:rPr>
        <w:t>form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will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not</w:t>
      </w:r>
      <w:r>
        <w:rPr>
          <w:b/>
          <w:i/>
          <w:spacing w:val="-2"/>
          <w:sz w:val="21"/>
        </w:rPr>
        <w:t xml:space="preserve"> </w:t>
      </w:r>
      <w:r>
        <w:rPr>
          <w:b/>
          <w:i/>
          <w:sz w:val="21"/>
        </w:rPr>
        <w:t>be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pacing w:val="-2"/>
          <w:sz w:val="21"/>
        </w:rPr>
        <w:t>processed</w:t>
      </w:r>
    </w:p>
    <w:p>
      <w:pPr>
        <w:spacing w:before="0" w:line="255" w:lineRule="exact"/>
        <w:ind w:left="221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**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Please</w:t>
      </w:r>
      <w:r>
        <w:rPr>
          <w:b/>
          <w:i/>
          <w:spacing w:val="1"/>
          <w:sz w:val="21"/>
        </w:rPr>
        <w:t xml:space="preserve"> </w:t>
      </w:r>
      <w:r>
        <w:rPr>
          <w:b/>
          <w:i/>
          <w:sz w:val="21"/>
        </w:rPr>
        <w:t>submit</w:t>
      </w:r>
      <w:r>
        <w:rPr>
          <w:b/>
          <w:i/>
          <w:spacing w:val="-1"/>
          <w:sz w:val="21"/>
        </w:rPr>
        <w:t xml:space="preserve"> </w:t>
      </w:r>
      <w:r>
        <w:rPr>
          <w:b/>
          <w:i/>
          <w:sz w:val="21"/>
        </w:rPr>
        <w:t>a copy</w:t>
      </w:r>
      <w:r>
        <w:rPr>
          <w:b/>
          <w:i/>
          <w:spacing w:val="1"/>
          <w:sz w:val="21"/>
        </w:rPr>
        <w:t xml:space="preserve"> </w:t>
      </w:r>
      <w:r>
        <w:rPr>
          <w:b/>
          <w:i/>
          <w:sz w:val="21"/>
        </w:rPr>
        <w:t>of</w:t>
      </w:r>
      <w:r>
        <w:rPr>
          <w:b/>
          <w:i/>
          <w:spacing w:val="-16"/>
          <w:sz w:val="21"/>
        </w:rPr>
        <w:t xml:space="preserve"> </w:t>
      </w:r>
      <w:r>
        <w:rPr>
          <w:b/>
          <w:i/>
          <w:sz w:val="21"/>
        </w:rPr>
        <w:t>Academic Transcript and a copy</w:t>
      </w:r>
      <w:r>
        <w:rPr>
          <w:b/>
          <w:i/>
          <w:spacing w:val="1"/>
          <w:sz w:val="21"/>
        </w:rPr>
        <w:t xml:space="preserve"> </w:t>
      </w:r>
      <w:r>
        <w:rPr>
          <w:b/>
          <w:i/>
          <w:sz w:val="21"/>
        </w:rPr>
        <w:t>of</w:t>
      </w:r>
      <w:r>
        <w:rPr>
          <w:b/>
          <w:i/>
          <w:spacing w:val="-16"/>
          <w:sz w:val="21"/>
        </w:rPr>
        <w:t xml:space="preserve"> </w:t>
      </w:r>
      <w:r>
        <w:rPr>
          <w:b/>
          <w:i/>
          <w:sz w:val="21"/>
        </w:rPr>
        <w:t>your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passport</w:t>
      </w:r>
      <w:r>
        <w:rPr>
          <w:b/>
          <w:i/>
          <w:spacing w:val="-1"/>
          <w:sz w:val="21"/>
        </w:rPr>
        <w:t xml:space="preserve"> </w:t>
      </w:r>
      <w:r>
        <w:rPr>
          <w:b/>
          <w:i/>
          <w:sz w:val="21"/>
        </w:rPr>
        <w:t>(frontpage</w:t>
      </w:r>
      <w:r>
        <w:rPr>
          <w:b/>
          <w:i/>
          <w:spacing w:val="4"/>
          <w:sz w:val="21"/>
        </w:rPr>
        <w:t xml:space="preserve"> </w:t>
      </w:r>
      <w:r>
        <w:rPr>
          <w:b/>
          <w:i/>
          <w:spacing w:val="-2"/>
          <w:sz w:val="21"/>
        </w:rPr>
        <w:t>only)</w:t>
      </w:r>
    </w:p>
    <w:sectPr>
      <w:pgSz w:w="11910" w:h="16840"/>
      <w:pgMar w:top="1400" w:right="260" w:bottom="1280" w:left="1240" w:header="0" w:footer="10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 Symbol">
    <w:panose1 w:val="020B0502040204020203"/>
    <w:charset w:val="01"/>
    <w:family w:val="swiss"/>
    <w:pitch w:val="default"/>
    <w:sig w:usb0="800001E3" w:usb1="1200FFEF" w:usb2="00040000" w:usb3="04000000" w:csb0="00000001" w:csb1="40000000"/>
  </w:font>
  <w:font w:name="Verdana">
    <w:panose1 w:val="020B0604030504040204"/>
    <w:charset w:val="01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9861550</wp:posOffset>
              </wp:positionV>
              <wp:extent cx="996950" cy="40513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6950" cy="405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0" w:line="201" w:lineRule="exact"/>
                            <w:ind w:left="34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NO.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SEMAKAN</w:t>
                          </w:r>
                        </w:p>
                        <w:p>
                          <w:pPr>
                            <w:spacing w:before="0" w:line="209" w:lineRule="exact"/>
                            <w:ind w:left="34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NO.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ISU</w:t>
                          </w:r>
                        </w:p>
                        <w:p>
                          <w:pPr>
                            <w:spacing w:before="0" w:line="211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TARIKH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KUAT</w:t>
                          </w:r>
                          <w:r>
                            <w:rPr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KUASA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71pt;margin-top:776.5pt;height:31.9pt;width:78.5pt;mso-position-horizontal-relative:page;mso-position-vertical-relative:page;z-index:-251657216;mso-width-relative:page;mso-height-relative:page;" filled="f" stroked="f" coordsize="21600,21600" o:gfxdata="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h&#10;Lwoa2QAAAA0BAAAPAAAAAAAAAAEAIAAAACIAAABkcnMvZG93bnJldi54bWxQSwECFAAUAAAACACH&#10;TuJAd3NRU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1" w:lineRule="exact"/>
                      <w:ind w:left="3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NO.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SEMAKAN</w:t>
                    </w:r>
                  </w:p>
                  <w:p>
                    <w:pPr>
                      <w:spacing w:before="0" w:line="209" w:lineRule="exact"/>
                      <w:ind w:left="3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NO.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ISU</w:t>
                    </w:r>
                  </w:p>
                  <w:p>
                    <w:pPr>
                      <w:spacing w:before="0" w:line="211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TARIKH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KUAT</w:t>
                    </w:r>
                    <w:r>
                      <w:rPr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KUASA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2039620</wp:posOffset>
              </wp:positionH>
              <wp:positionV relativeFrom="page">
                <wp:posOffset>9861550</wp:posOffset>
              </wp:positionV>
              <wp:extent cx="68580" cy="40513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" cy="405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:</w:t>
                          </w:r>
                        </w:p>
                        <w:p>
                          <w:pPr>
                            <w:spacing w:before="0" w:line="209" w:lineRule="exact"/>
                            <w:ind w:left="39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:</w:t>
                          </w:r>
                        </w:p>
                        <w:p>
                          <w:pPr>
                            <w:spacing w:before="0" w:line="211" w:lineRule="exact"/>
                            <w:ind w:left="24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160.6pt;margin-top:776.5pt;height:31.9pt;width:5.4pt;mso-position-horizontal-relative:page;mso-position-vertical-relative:page;z-index:-251657216;mso-width-relative:page;mso-height-relative:page;" filled="f" stroked="f" coordsize="21600,21600" o:gfxdata="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95FFLdoAAAANAQAADwAAAAAAAAABACAAAAAiAAAAZHJzL2Rvd25yZXYueG1sUEsBAhQAFAAAAAgA&#10;h07iQMvDF1CxAQAAcg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t>:</w:t>
                    </w:r>
                  </w:p>
                  <w:p>
                    <w:pPr>
                      <w:spacing w:before="0" w:line="209" w:lineRule="exact"/>
                      <w:ind w:left="39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t>:</w:t>
                    </w:r>
                  </w:p>
                  <w:p>
                    <w:pPr>
                      <w:spacing w:before="0" w:line="211" w:lineRule="exact"/>
                      <w:ind w:left="24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2152650</wp:posOffset>
              </wp:positionH>
              <wp:positionV relativeFrom="page">
                <wp:posOffset>9861550</wp:posOffset>
              </wp:positionV>
              <wp:extent cx="566420" cy="40513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6420" cy="405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0" w:line="201" w:lineRule="exact"/>
                            <w:ind w:left="34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\l "_bookmark1"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03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  <w:p>
                          <w:pPr>
                            <w:spacing w:before="0" w:line="209" w:lineRule="exact"/>
                            <w:ind w:left="41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\l "_bookmark0"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01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  <w:p>
                          <w:pPr>
                            <w:spacing w:before="0" w:line="211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09/09/2022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169.5pt;margin-top:776.5pt;height:31.9pt;width:44.6pt;mso-position-horizontal-relative:page;mso-position-vertical-relative:page;z-index:-251656192;mso-width-relative:page;mso-height-relative:page;" filled="f" stroked="f" coordsize="21600,21600" o:gfxdata="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2sOkPbAAAADQEAAA8AAAAAAAAAAQAgAAAAIgAAAGRycy9kb3ducmV2LnhtbFBLAQIUABQAAAAI&#10;AIdO4kCCl50Y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1" w:lineRule="exact"/>
                      <w:ind w:left="34" w:right="0" w:firstLine="0"/>
                      <w:jc w:val="left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HYPERLINK \l "_bookmark1" </w:instrText>
                    </w:r>
                    <w: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03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  <w:p>
                    <w:pPr>
                      <w:spacing w:before="0" w:line="209" w:lineRule="exact"/>
                      <w:ind w:left="41" w:right="0" w:firstLine="0"/>
                      <w:jc w:val="left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HYPERLINK \l "_bookmark0" </w:instrText>
                    </w:r>
                    <w: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01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  <w:p>
                    <w:pPr>
                      <w:spacing w:before="0" w:line="211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09/09/2022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6090920</wp:posOffset>
              </wp:positionH>
              <wp:positionV relativeFrom="page">
                <wp:posOffset>10097135</wp:posOffset>
              </wp:positionV>
              <wp:extent cx="548005" cy="1644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05" cy="164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Verdana"/>
                              <w:sz w:val="18"/>
                            </w:rPr>
                          </w:pPr>
                          <w:r>
                            <w:rPr>
                              <w:rFonts w:ascii="Verdana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Verdana"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479.6pt;margin-top:795.05pt;height:12.95pt;width:43.15pt;mso-position-horizontal-relative:page;mso-position-vertical-relative:page;z-index:-251656192;mso-width-relative:page;mso-height-relative:page;" filled="f" stroked="f" coordsize="21600,21600" o:gfxdata="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/Q9NoAAAAOAQAADwAAAAAAAAABACAAAAAiAAAAZHJzL2Rvd25yZXYueG1sUEsBAhQAFAAAAAgA&#10;h07iQHuGqfu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rFonts w:ascii="Verdana"/>
                        <w:sz w:val="18"/>
                      </w:rPr>
                    </w:pPr>
                    <w:r>
                      <w:rPr>
                        <w:rFonts w:ascii="Verdana"/>
                        <w:sz w:val="18"/>
                      </w:rPr>
                      <w:t>Page</w:t>
                    </w:r>
                    <w:r>
                      <w:rPr>
                        <w:rFonts w:ascii="Verdana"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t>4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☐"/>
      <w:lvlJc w:val="left"/>
      <w:pPr>
        <w:ind w:left="362" w:hanging="284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91" w:hanging="28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223" w:hanging="28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654" w:hanging="28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086" w:hanging="28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517" w:hanging="28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949" w:hanging="28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380" w:hanging="28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812" w:hanging="284"/>
      </w:pPr>
      <w:rPr>
        <w:rFonts w:hint="default"/>
        <w:lang w:val="en-US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0"/>
      <w:numFmt w:val="bullet"/>
      <w:lvlText w:val="☐"/>
      <w:lvlJc w:val="left"/>
      <w:pPr>
        <w:ind w:left="414" w:hanging="293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133" w:hanging="293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47" w:hanging="293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561" w:hanging="293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275" w:hanging="293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989" w:hanging="293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702" w:hanging="293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16" w:hanging="293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130" w:hanging="293"/>
      </w:pPr>
      <w:rPr>
        <w:rFonts w:hint="default"/>
        <w:lang w:val="en-US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0"/>
      <w:numFmt w:val="bullet"/>
      <w:lvlText w:val="☐"/>
      <w:lvlJc w:val="left"/>
      <w:pPr>
        <w:ind w:left="406" w:hanging="284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32" w:hanging="28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64" w:hanging="28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096" w:hanging="28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328" w:hanging="28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560" w:hanging="28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792" w:hanging="28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024" w:hanging="28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256" w:hanging="284"/>
      </w:pPr>
      <w:rPr>
        <w:rFonts w:hint="default"/>
        <w:lang w:val="en-US" w:eastAsia="en-US" w:bidi="ar-SA"/>
      </w:rPr>
    </w:lvl>
  </w:abstractNum>
  <w:abstractNum w:abstractNumId="3">
    <w:nsid w:val="CF092B84"/>
    <w:multiLevelType w:val="multilevel"/>
    <w:tmpl w:val="CF092B84"/>
    <w:lvl w:ilvl="0" w:tentative="0">
      <w:start w:val="0"/>
      <w:numFmt w:val="bullet"/>
      <w:lvlText w:val="☐"/>
      <w:lvlJc w:val="left"/>
      <w:pPr>
        <w:ind w:left="407" w:hanging="281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01" w:hanging="28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002" w:hanging="28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03" w:hanging="28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04" w:hanging="28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06" w:hanging="28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07" w:hanging="28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508" w:hanging="28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809" w:hanging="281"/>
      </w:pPr>
      <w:rPr>
        <w:rFonts w:hint="default"/>
        <w:lang w:val="en-US" w:eastAsia="en-US" w:bidi="ar-SA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upperLetter"/>
      <w:lvlText w:val="%1."/>
      <w:lvlJc w:val="left"/>
      <w:pPr>
        <w:ind w:left="476" w:hanging="274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472" w:hanging="27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65" w:hanging="27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458" w:hanging="27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450" w:hanging="27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443" w:hanging="27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436" w:hanging="27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428" w:hanging="27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421" w:hanging="274"/>
      </w:pPr>
      <w:rPr>
        <w:rFonts w:hint="default"/>
        <w:lang w:val="en-US" w:eastAsia="en-US" w:bidi="ar-SA"/>
      </w:rPr>
    </w:lvl>
  </w:abstractNum>
  <w:abstractNum w:abstractNumId="5">
    <w:nsid w:val="0248C179"/>
    <w:multiLevelType w:val="multilevel"/>
    <w:tmpl w:val="0248C179"/>
    <w:lvl w:ilvl="0" w:tentative="0">
      <w:start w:val="0"/>
      <w:numFmt w:val="bullet"/>
      <w:lvlText w:val="☐"/>
      <w:lvlJc w:val="left"/>
      <w:pPr>
        <w:ind w:left="365" w:hanging="30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47" w:hanging="30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334" w:hanging="30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822" w:hanging="30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309" w:hanging="30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797" w:hanging="30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284" w:hanging="30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772" w:hanging="30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259" w:hanging="300"/>
      </w:pPr>
      <w:rPr>
        <w:rFonts w:hint="default"/>
        <w:lang w:val="en-US" w:eastAsia="en-US" w:bidi="ar-SA"/>
      </w:rPr>
    </w:lvl>
  </w:abstractNum>
  <w:abstractNum w:abstractNumId="6">
    <w:nsid w:val="03D62ECE"/>
    <w:multiLevelType w:val="multilevel"/>
    <w:tmpl w:val="03D62ECE"/>
    <w:lvl w:ilvl="0" w:tentative="0">
      <w:start w:val="0"/>
      <w:numFmt w:val="bullet"/>
      <w:lvlText w:val="☐"/>
      <w:lvlJc w:val="left"/>
      <w:pPr>
        <w:ind w:left="402" w:hanging="281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115" w:hanging="28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31" w:hanging="28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547" w:hanging="28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263" w:hanging="28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979" w:hanging="28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694" w:hanging="28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10" w:hanging="28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126" w:hanging="281"/>
      </w:pPr>
      <w:rPr>
        <w:rFonts w:hint="default"/>
        <w:lang w:val="en-US" w:eastAsia="en-US" w:bidi="ar-SA"/>
      </w:rPr>
    </w:lvl>
  </w:abstractNum>
  <w:abstractNum w:abstractNumId="7">
    <w:nsid w:val="25B654F3"/>
    <w:multiLevelType w:val="multilevel"/>
    <w:tmpl w:val="25B654F3"/>
    <w:lvl w:ilvl="0" w:tentative="0">
      <w:start w:val="0"/>
      <w:numFmt w:val="bullet"/>
      <w:lvlText w:val="☐"/>
      <w:lvlJc w:val="left"/>
      <w:pPr>
        <w:ind w:left="400" w:hanging="27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115" w:hanging="27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31" w:hanging="27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547" w:hanging="27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263" w:hanging="27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979" w:hanging="27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694" w:hanging="27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10" w:hanging="27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126" w:hanging="279"/>
      </w:pPr>
      <w:rPr>
        <w:rFonts w:hint="default"/>
        <w:lang w:val="en-US" w:eastAsia="en-US" w:bidi="ar-SA"/>
      </w:rPr>
    </w:lvl>
  </w:abstractNum>
  <w:abstractNum w:abstractNumId="8">
    <w:nsid w:val="59ADCABA"/>
    <w:multiLevelType w:val="multilevel"/>
    <w:tmpl w:val="59ADCABA"/>
    <w:lvl w:ilvl="0" w:tentative="0">
      <w:start w:val="0"/>
      <w:numFmt w:val="bullet"/>
      <w:lvlText w:val="☐"/>
      <w:lvlJc w:val="left"/>
      <w:pPr>
        <w:ind w:left="416" w:hanging="284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24" w:hanging="28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028" w:hanging="28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32" w:hanging="28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36" w:hanging="28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40" w:hanging="28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44" w:hanging="28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548" w:hanging="28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852" w:hanging="284"/>
      </w:pPr>
      <w:rPr>
        <w:rFonts w:hint="default"/>
        <w:lang w:val="en-US" w:eastAsia="en-US" w:bidi="ar-SA"/>
      </w:rPr>
    </w:lvl>
  </w:abstractNum>
  <w:abstractNum w:abstractNumId="9">
    <w:nsid w:val="72183CF9"/>
    <w:multiLevelType w:val="multilevel"/>
    <w:tmpl w:val="72183CF9"/>
    <w:lvl w:ilvl="0" w:tentative="0">
      <w:start w:val="0"/>
      <w:numFmt w:val="bullet"/>
      <w:lvlText w:val="☐"/>
      <w:lvlJc w:val="left"/>
      <w:pPr>
        <w:ind w:left="400" w:hanging="27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115" w:hanging="27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31" w:hanging="27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547" w:hanging="27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263" w:hanging="27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979" w:hanging="27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694" w:hanging="27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10" w:hanging="27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126" w:hanging="279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NmE4YWE2NWM2NjkyMzUxOGRkNDNkNjJlMmYxYjJlZDkifQ=="/>
    <w:docVar w:name="KSO_WPS_MARK_KEY" w:val="69b904cf-70a8-4f98-9d42-5a0c92b51c63"/>
  </w:docVars>
  <w:rsids>
    <w:rsidRoot w:val="00000000"/>
    <w:rsid w:val="39036D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Calibri" w:hAnsi="Calibri" w:eastAsia="Calibri" w:cs="Calibri"/>
      <w:b/>
      <w:bCs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532" w:hanging="272"/>
    </w:pPr>
    <w:rPr>
      <w:rFonts w:ascii="Calibri" w:hAnsi="Calibri" w:eastAsia="Calibri" w:cs="Calibri"/>
      <w:lang w:val="en-US" w:eastAsia="en-US" w:bidi="ar-SA"/>
    </w:rPr>
  </w:style>
  <w:style w:type="paragraph" w:customStyle="1" w:styleId="7">
    <w:name w:val="Table Paragraph"/>
    <w:basedOn w:val="1"/>
    <w:qFormat/>
    <w:uiPriority w:val="1"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544</Words>
  <Characters>3256</Characters>
  <TotalTime>2</TotalTime>
  <ScaleCrop>false</ScaleCrop>
  <LinksUpToDate>false</LinksUpToDate>
  <CharactersWithSpaces>3641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2024-10-17T10:44:00Z</dcterms:created>
  <dc:creator>Nakazawa Fuyuki</dc:creator>
  <cp:lastModifiedBy>桑一景</cp:lastModifiedBy>
  <dcterms:modified xsi:type="dcterms:W3CDTF">2024-10-17T10:47:43Z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2024-10-17T00:00:00Z</vt:filetime>
  </property>
  <property fmtid="{D5CDD505-2E9C-101B-9397-08002B2CF9AE}" pid="5" name="SourceModified">
    <vt:lpwstr>D:20231031224354+14'43'</vt:lpwstr>
  </property>
  <property fmtid="{D5CDD505-2E9C-101B-9397-08002B2CF9AE}" pid="6" name="KSOProductBuildVer">
    <vt:lpwstr>2052-11.1.0.12313</vt:lpwstr>
  </property>
  <property fmtid="{D5CDD505-2E9C-101B-9397-08002B2CF9AE}" pid="7" name="ICV">
    <vt:lpwstr>CFC7C4C82B0B4A3DB583A5A47948909D</vt:lpwstr>
  </property>
</Properties>
</file>